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944"/>
      </w:tblGrid>
      <w:tr w:rsidR="00074CEE" w:rsidRPr="002F48D4" w14:paraId="58FEC548" w14:textId="77777777">
        <w:trPr>
          <w:cantSplit/>
          <w:jc w:val="center"/>
        </w:trPr>
        <w:tc>
          <w:tcPr>
            <w:tcW w:w="10944" w:type="dxa"/>
            <w:shd w:val="clear" w:color="auto" w:fill="B4C7E7"/>
            <w:tcMar>
              <w:top w:w="70" w:type="dxa"/>
              <w:left w:w="80" w:type="dxa"/>
              <w:bottom w:w="70" w:type="dxa"/>
              <w:right w:w="80" w:type="dxa"/>
            </w:tcMar>
            <w:vAlign w:val="center"/>
          </w:tcPr>
          <w:p w14:paraId="61BADEB6" w14:textId="09984A3E" w:rsidR="00074CEE" w:rsidRPr="00CC0323" w:rsidRDefault="00E74CE9">
            <w:pPr>
              <w:jc w:val="center"/>
              <w:rPr>
                <w:b/>
                <w:bCs/>
                <w:lang w:val="es-CR"/>
              </w:rPr>
            </w:pPr>
            <w:r w:rsidRPr="00260BD7">
              <w:rPr>
                <w:b/>
                <w:bCs/>
                <w:sz w:val="20"/>
                <w:szCs w:val="20"/>
                <w:lang w:val="es-CR"/>
              </w:rPr>
              <w:t>FORMULARIO PARA SOLICITUD URGENTE DE MEDICAMENTOS NO INCLUIDOS EN EL FORMULARIO TERAPÉUTICO INSTITUCIONAL (</w:t>
            </w:r>
            <w:r w:rsidR="002F48D4">
              <w:rPr>
                <w:b/>
                <w:bCs/>
                <w:sz w:val="20"/>
                <w:szCs w:val="20"/>
                <w:lang w:val="es-CR"/>
              </w:rPr>
              <w:t>FTI/</w:t>
            </w:r>
            <w:r w:rsidR="00655441">
              <w:rPr>
                <w:b/>
                <w:bCs/>
                <w:sz w:val="20"/>
                <w:szCs w:val="20"/>
                <w:lang w:val="es-CR"/>
              </w:rPr>
              <w:t>LOM</w:t>
            </w:r>
            <w:r w:rsidRPr="00260BD7">
              <w:rPr>
                <w:b/>
                <w:bCs/>
                <w:sz w:val="20"/>
                <w:szCs w:val="20"/>
                <w:lang w:val="es-CR"/>
              </w:rPr>
              <w:t xml:space="preserve">) </w:t>
            </w:r>
            <w:r w:rsidR="00655441" w:rsidRPr="009A592B">
              <w:rPr>
                <w:b/>
                <w:sz w:val="20"/>
                <w:lang w:val="es-CR"/>
              </w:rPr>
              <w:t>EN FORMA AGUDA PARA ATENDER SITUACIONES EXCEPCIONALES</w:t>
            </w:r>
          </w:p>
        </w:tc>
      </w:tr>
      <w:tr w:rsidR="00074CEE" w:rsidRPr="002F48D4" w14:paraId="68552238" w14:textId="77777777">
        <w:trPr>
          <w:cantSplit/>
          <w:jc w:val="center"/>
        </w:trPr>
        <w:tc>
          <w:tcPr>
            <w:tcW w:w="10944" w:type="dxa"/>
            <w:tcMar>
              <w:top w:w="70" w:type="dxa"/>
              <w:left w:w="80" w:type="dxa"/>
              <w:bottom w:w="70" w:type="dxa"/>
              <w:right w:w="80" w:type="dxa"/>
            </w:tcMar>
            <w:vAlign w:val="center"/>
          </w:tcPr>
          <w:p w14:paraId="40E33AD7" w14:textId="3D3991AC" w:rsidR="00074CEE" w:rsidRPr="00763F59" w:rsidRDefault="00E74CE9" w:rsidP="00CC0323">
            <w:pPr>
              <w:jc w:val="center"/>
              <w:rPr>
                <w:lang w:val="es-CR"/>
              </w:rPr>
            </w:pPr>
            <w:r w:rsidRPr="00763F59">
              <w:rPr>
                <w:sz w:val="17"/>
                <w:lang w:val="es-CR"/>
              </w:rPr>
              <w:br/>
              <w:t>Código del formulario: __________________    Fecha de vigencia: ____/____/________</w:t>
            </w:r>
          </w:p>
        </w:tc>
      </w:tr>
    </w:tbl>
    <w:p w14:paraId="250EAF90" w14:textId="77777777" w:rsidR="00074CEE" w:rsidRPr="00CC0323" w:rsidRDefault="00074CEE">
      <w:pPr>
        <w:rPr>
          <w:lang w:val="es-CR"/>
        </w:rPr>
      </w:pPr>
    </w:p>
    <w:tbl>
      <w:tblPr>
        <w:tblW w:w="0" w:type="auto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944"/>
      </w:tblGrid>
      <w:tr w:rsidR="00074CEE" w14:paraId="1086CAAB" w14:textId="77777777">
        <w:trPr>
          <w:cantSplit/>
          <w:jc w:val="center"/>
        </w:trPr>
        <w:tc>
          <w:tcPr>
            <w:tcW w:w="10944" w:type="dxa"/>
            <w:shd w:val="clear" w:color="auto" w:fill="FFF2CC"/>
            <w:tcMar>
              <w:top w:w="70" w:type="dxa"/>
              <w:left w:w="80" w:type="dxa"/>
              <w:bottom w:w="70" w:type="dxa"/>
              <w:right w:w="80" w:type="dxa"/>
            </w:tcMar>
            <w:vAlign w:val="center"/>
          </w:tcPr>
          <w:p w14:paraId="3F71EC66" w14:textId="77777777" w:rsidR="00074CEE" w:rsidRPr="00260BD7" w:rsidRDefault="00E74CE9">
            <w:pPr>
              <w:jc w:val="center"/>
              <w:rPr>
                <w:b/>
                <w:bCs/>
              </w:rPr>
            </w:pPr>
            <w:r w:rsidRPr="00260BD7">
              <w:rPr>
                <w:b/>
                <w:bCs/>
                <w:sz w:val="18"/>
              </w:rPr>
              <w:t>CRITERIOS DE APLICACIÓN OBLIGATORIOS</w:t>
            </w:r>
          </w:p>
        </w:tc>
      </w:tr>
      <w:tr w:rsidR="00074CEE" w:rsidRPr="002F48D4" w14:paraId="59DFF132" w14:textId="77777777">
        <w:trPr>
          <w:cantSplit/>
          <w:jc w:val="center"/>
        </w:trPr>
        <w:tc>
          <w:tcPr>
            <w:tcW w:w="10944" w:type="dxa"/>
            <w:tcMar>
              <w:top w:w="70" w:type="dxa"/>
              <w:left w:w="80" w:type="dxa"/>
              <w:bottom w:w="70" w:type="dxa"/>
              <w:right w:w="80" w:type="dxa"/>
            </w:tcMar>
            <w:vAlign w:val="center"/>
          </w:tcPr>
          <w:p w14:paraId="1E19ABC9" w14:textId="51B238CA" w:rsidR="00074CEE" w:rsidRPr="00CC0323" w:rsidRDefault="00E74CE9" w:rsidP="00763F59">
            <w:pPr>
              <w:jc w:val="both"/>
              <w:rPr>
                <w:lang w:val="es-CR"/>
              </w:rPr>
            </w:pPr>
            <w:r w:rsidRPr="00D85739">
              <w:rPr>
                <w:b/>
                <w:bCs/>
                <w:sz w:val="18"/>
                <w:szCs w:val="24"/>
                <w:lang w:val="es-CR"/>
              </w:rPr>
              <w:t xml:space="preserve">Este </w:t>
            </w:r>
            <w:r w:rsidR="00EB41AE" w:rsidRPr="00D85739">
              <w:rPr>
                <w:b/>
                <w:bCs/>
                <w:sz w:val="18"/>
                <w:szCs w:val="24"/>
                <w:lang w:val="es-CR"/>
              </w:rPr>
              <w:t>formulario aplica únicamente para medicamentos con registro vigente en el Ministerio de Salud de Costa Rica y con disponibilidad inmediata</w:t>
            </w:r>
            <w:r w:rsidR="00EB41AE" w:rsidRPr="00D85739">
              <w:rPr>
                <w:sz w:val="18"/>
                <w:szCs w:val="24"/>
                <w:lang w:val="es-CR"/>
              </w:rPr>
              <w:t xml:space="preserve"> </w:t>
            </w:r>
            <w:r w:rsidR="00EB41AE">
              <w:rPr>
                <w:lang w:val="es-CR"/>
              </w:rPr>
              <w:t>para</w:t>
            </w:r>
            <w:r w:rsidR="00D85739">
              <w:rPr>
                <w:lang w:val="es-CR"/>
              </w:rPr>
              <w:t xml:space="preserve"> su adquisición, y</w:t>
            </w:r>
            <w:r w:rsidR="00EB41AE">
              <w:rPr>
                <w:lang w:val="es-CR"/>
              </w:rPr>
              <w:t xml:space="preserve"> </w:t>
            </w:r>
            <w:r w:rsidRPr="00CC0323">
              <w:rPr>
                <w:lang w:val="es-CR"/>
              </w:rPr>
              <w:t xml:space="preserve">cuando concurren todas las siguientes condiciones: </w:t>
            </w:r>
            <w:r w:rsidR="002C23E6" w:rsidRPr="00CC0323">
              <w:rPr>
                <w:lang w:val="es-CR"/>
              </w:rPr>
              <w:t>(</w:t>
            </w:r>
            <w:r w:rsidR="00EB41AE">
              <w:rPr>
                <w:lang w:val="es-CR"/>
              </w:rPr>
              <w:t>1</w:t>
            </w:r>
            <w:r w:rsidR="002C23E6" w:rsidRPr="00CC0323">
              <w:rPr>
                <w:lang w:val="es-CR"/>
              </w:rPr>
              <w:t>)</w:t>
            </w:r>
            <w:r w:rsidR="002C23E6">
              <w:rPr>
                <w:lang w:val="es-CR"/>
              </w:rPr>
              <w:t xml:space="preserve"> </w:t>
            </w:r>
            <w:r w:rsidRPr="00CC0323">
              <w:rPr>
                <w:lang w:val="es-CR"/>
              </w:rPr>
              <w:t>existe una situación urgente en la que la vida del paciente está en riesgo; (</w:t>
            </w:r>
            <w:r w:rsidR="00D85739">
              <w:rPr>
                <w:lang w:val="es-CR"/>
              </w:rPr>
              <w:t>2</w:t>
            </w:r>
            <w:r w:rsidRPr="00CC0323">
              <w:rPr>
                <w:lang w:val="es-CR"/>
              </w:rPr>
              <w:t>)</w:t>
            </w:r>
            <w:r w:rsidR="002C23E6">
              <w:rPr>
                <w:lang w:val="es-CR"/>
              </w:rPr>
              <w:t xml:space="preserve"> </w:t>
            </w:r>
            <w:r w:rsidR="002C23E6" w:rsidRPr="00CC0323">
              <w:rPr>
                <w:lang w:val="es-CR"/>
              </w:rPr>
              <w:t>el medicamento solicitado no está incluido en el FTI</w:t>
            </w:r>
            <w:r w:rsidRPr="00CC0323">
              <w:rPr>
                <w:lang w:val="es-CR"/>
              </w:rPr>
              <w:t>; y (</w:t>
            </w:r>
            <w:r w:rsidR="00D85739">
              <w:rPr>
                <w:lang w:val="es-CR"/>
              </w:rPr>
              <w:t>3</w:t>
            </w:r>
            <w:r w:rsidRPr="00CC0323">
              <w:rPr>
                <w:lang w:val="es-CR"/>
              </w:rPr>
              <w:t xml:space="preserve">) no es clínicamente seguro esperar el trámite ordinario. En horario </w:t>
            </w:r>
            <w:r w:rsidR="00655441">
              <w:rPr>
                <w:lang w:val="es-CR"/>
              </w:rPr>
              <w:t>ordinario</w:t>
            </w:r>
            <w:r w:rsidRPr="00CC0323">
              <w:rPr>
                <w:lang w:val="es-CR"/>
              </w:rPr>
              <w:t xml:space="preserve">, la solicitud debe remitirse de forma urgente y justificada a la Dirección de Farmacoepidemiología (DFE) para análisis por sus áreas técnicas. Fuera del horario </w:t>
            </w:r>
            <w:r w:rsidR="00655441">
              <w:rPr>
                <w:lang w:val="es-CR"/>
              </w:rPr>
              <w:t>ordinario</w:t>
            </w:r>
            <w:r w:rsidRPr="00CC0323">
              <w:rPr>
                <w:lang w:val="es-CR"/>
              </w:rPr>
              <w:t>, cuando la situación no pueda esperar, se aplicará el mecanismo local definido por la Dirección General y deberá notificarse a la DFE dentro de las siguientes 24 horas hábiles, aportando la justificación técnica y clínica. Si se autoriza, la adquisición corresponde al Servicio de Farmacia de la unidad solicitante y se financiará con presupuesto local. El Comité Local de Farmacoterapia (CLF) debe dar seguimiento al caso.</w:t>
            </w:r>
          </w:p>
        </w:tc>
      </w:tr>
    </w:tbl>
    <w:p w14:paraId="7F34E753" w14:textId="77777777" w:rsidR="00074CEE" w:rsidRPr="00CC0323" w:rsidRDefault="00074CEE">
      <w:pPr>
        <w:rPr>
          <w:lang w:val="es-CR"/>
        </w:rPr>
      </w:pPr>
    </w:p>
    <w:tbl>
      <w:tblPr>
        <w:tblW w:w="0" w:type="auto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944"/>
      </w:tblGrid>
      <w:tr w:rsidR="00074CEE" w:rsidRPr="002F48D4" w14:paraId="7EB3EA57" w14:textId="77777777">
        <w:trPr>
          <w:cantSplit/>
          <w:jc w:val="center"/>
        </w:trPr>
        <w:tc>
          <w:tcPr>
            <w:tcW w:w="10944" w:type="dxa"/>
            <w:shd w:val="clear" w:color="auto" w:fill="D9E2F3"/>
            <w:tcMar>
              <w:top w:w="70" w:type="dxa"/>
              <w:left w:w="80" w:type="dxa"/>
              <w:bottom w:w="70" w:type="dxa"/>
              <w:right w:w="80" w:type="dxa"/>
            </w:tcMar>
            <w:vAlign w:val="center"/>
          </w:tcPr>
          <w:p w14:paraId="2B9B4507" w14:textId="77777777" w:rsidR="00074CEE" w:rsidRPr="00260BD7" w:rsidRDefault="00E74CE9">
            <w:pPr>
              <w:keepNext/>
              <w:rPr>
                <w:b/>
                <w:bCs/>
                <w:lang w:val="es-CR"/>
              </w:rPr>
            </w:pPr>
            <w:r w:rsidRPr="00260BD7">
              <w:rPr>
                <w:b/>
                <w:bCs/>
                <w:sz w:val="18"/>
                <w:lang w:val="es-CR"/>
              </w:rPr>
              <w:t>1. DATOS DEL ESTABLECIMIENTO, SOLICITUD Y RUTA DE TRÁMITE</w:t>
            </w:r>
          </w:p>
        </w:tc>
      </w:tr>
    </w:tbl>
    <w:p w14:paraId="573212C6" w14:textId="77777777" w:rsidR="00074CEE" w:rsidRPr="00CC0323" w:rsidRDefault="00074CEE">
      <w:pPr>
        <w:rPr>
          <w:lang w:val="es-CR"/>
        </w:rPr>
      </w:pPr>
    </w:p>
    <w:tbl>
      <w:tblPr>
        <w:tblW w:w="0" w:type="auto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664"/>
        <w:gridCol w:w="4896"/>
        <w:gridCol w:w="3384"/>
      </w:tblGrid>
      <w:tr w:rsidR="00074CEE" w14:paraId="24BE7903" w14:textId="77777777">
        <w:trPr>
          <w:cantSplit/>
          <w:jc w:val="center"/>
        </w:trPr>
        <w:tc>
          <w:tcPr>
            <w:tcW w:w="2664" w:type="dxa"/>
            <w:tcMar>
              <w:top w:w="70" w:type="dxa"/>
              <w:left w:w="80" w:type="dxa"/>
              <w:bottom w:w="70" w:type="dxa"/>
              <w:right w:w="80" w:type="dxa"/>
            </w:tcMar>
            <w:vAlign w:val="center"/>
          </w:tcPr>
          <w:p w14:paraId="370729D8" w14:textId="77777777" w:rsidR="00074CEE" w:rsidRDefault="00E74CE9">
            <w:r>
              <w:rPr>
                <w:b/>
              </w:rPr>
              <w:t>Unidad programática:</w:t>
            </w:r>
          </w:p>
        </w:tc>
        <w:tc>
          <w:tcPr>
            <w:tcW w:w="4896" w:type="dxa"/>
            <w:tcMar>
              <w:top w:w="70" w:type="dxa"/>
              <w:left w:w="80" w:type="dxa"/>
              <w:bottom w:w="70" w:type="dxa"/>
              <w:right w:w="80" w:type="dxa"/>
            </w:tcMar>
            <w:vAlign w:val="center"/>
          </w:tcPr>
          <w:p w14:paraId="28DD1D3C" w14:textId="77777777" w:rsidR="00074CEE" w:rsidRDefault="00074CEE"/>
        </w:tc>
        <w:tc>
          <w:tcPr>
            <w:tcW w:w="3384" w:type="dxa"/>
            <w:tcMar>
              <w:top w:w="70" w:type="dxa"/>
              <w:left w:w="80" w:type="dxa"/>
              <w:bottom w:w="70" w:type="dxa"/>
              <w:right w:w="80" w:type="dxa"/>
            </w:tcMar>
            <w:vAlign w:val="center"/>
          </w:tcPr>
          <w:p w14:paraId="45B75180" w14:textId="77777777" w:rsidR="00074CEE" w:rsidRDefault="00E74CE9">
            <w:r>
              <w:t>Centro de salud: ______________________________</w:t>
            </w:r>
          </w:p>
        </w:tc>
      </w:tr>
      <w:tr w:rsidR="00074CEE" w14:paraId="043154CF" w14:textId="77777777">
        <w:trPr>
          <w:cantSplit/>
          <w:jc w:val="center"/>
        </w:trPr>
        <w:tc>
          <w:tcPr>
            <w:tcW w:w="2664" w:type="dxa"/>
            <w:tcMar>
              <w:top w:w="70" w:type="dxa"/>
              <w:left w:w="80" w:type="dxa"/>
              <w:bottom w:w="70" w:type="dxa"/>
              <w:right w:w="80" w:type="dxa"/>
            </w:tcMar>
            <w:vAlign w:val="center"/>
          </w:tcPr>
          <w:p w14:paraId="3A3535F1" w14:textId="77777777" w:rsidR="00074CEE" w:rsidRDefault="00E74CE9">
            <w:r>
              <w:rPr>
                <w:b/>
              </w:rPr>
              <w:t>Servicio solicitante:</w:t>
            </w:r>
          </w:p>
        </w:tc>
        <w:tc>
          <w:tcPr>
            <w:tcW w:w="4896" w:type="dxa"/>
            <w:tcMar>
              <w:top w:w="70" w:type="dxa"/>
              <w:left w:w="80" w:type="dxa"/>
              <w:bottom w:w="70" w:type="dxa"/>
              <w:right w:w="80" w:type="dxa"/>
            </w:tcMar>
            <w:vAlign w:val="center"/>
          </w:tcPr>
          <w:p w14:paraId="26632DD4" w14:textId="77777777" w:rsidR="00074CEE" w:rsidRDefault="00074CEE"/>
        </w:tc>
        <w:tc>
          <w:tcPr>
            <w:tcW w:w="3384" w:type="dxa"/>
            <w:tcMar>
              <w:top w:w="70" w:type="dxa"/>
              <w:left w:w="80" w:type="dxa"/>
              <w:bottom w:w="70" w:type="dxa"/>
              <w:right w:w="80" w:type="dxa"/>
            </w:tcMar>
            <w:vAlign w:val="center"/>
          </w:tcPr>
          <w:p w14:paraId="45E1D83C" w14:textId="14956D7A" w:rsidR="00074CEE" w:rsidRDefault="00E74CE9">
            <w:r>
              <w:t xml:space="preserve">Fecha de solicitud: ____/____/________  </w:t>
            </w:r>
          </w:p>
        </w:tc>
      </w:tr>
      <w:tr w:rsidR="00074CEE" w:rsidRPr="002F48D4" w14:paraId="1C45BFED" w14:textId="77777777">
        <w:trPr>
          <w:cantSplit/>
          <w:jc w:val="center"/>
        </w:trPr>
        <w:tc>
          <w:tcPr>
            <w:tcW w:w="2664" w:type="dxa"/>
            <w:tcMar>
              <w:top w:w="70" w:type="dxa"/>
              <w:left w:w="80" w:type="dxa"/>
              <w:bottom w:w="70" w:type="dxa"/>
              <w:right w:w="80" w:type="dxa"/>
            </w:tcMar>
            <w:vAlign w:val="center"/>
          </w:tcPr>
          <w:p w14:paraId="738F48F6" w14:textId="77777777" w:rsidR="00074CEE" w:rsidRDefault="00E74CE9">
            <w:r>
              <w:rPr>
                <w:b/>
              </w:rPr>
              <w:t>Ruta de trámite:</w:t>
            </w:r>
          </w:p>
        </w:tc>
        <w:tc>
          <w:tcPr>
            <w:tcW w:w="8280" w:type="dxa"/>
            <w:gridSpan w:val="2"/>
            <w:tcMar>
              <w:top w:w="70" w:type="dxa"/>
              <w:left w:w="80" w:type="dxa"/>
              <w:bottom w:w="70" w:type="dxa"/>
              <w:right w:w="80" w:type="dxa"/>
            </w:tcMar>
            <w:vAlign w:val="center"/>
          </w:tcPr>
          <w:p w14:paraId="5AEEF54F" w14:textId="4235B673" w:rsidR="00074CEE" w:rsidRPr="00CC0323" w:rsidRDefault="00E74CE9">
            <w:pPr>
              <w:rPr>
                <w:lang w:val="es-CR"/>
              </w:rPr>
            </w:pPr>
            <w:r w:rsidRPr="00CC0323">
              <w:rPr>
                <w:lang w:val="es-CR"/>
              </w:rPr>
              <w:t xml:space="preserve">□ A. Solicitud urgente para autorización previa de la DFE (horario </w:t>
            </w:r>
            <w:r w:rsidR="00B62D06">
              <w:rPr>
                <w:lang w:val="es-CR"/>
              </w:rPr>
              <w:t>ordinario</w:t>
            </w:r>
            <w:r w:rsidRPr="00CC0323">
              <w:rPr>
                <w:lang w:val="es-CR"/>
              </w:rPr>
              <w:t>)</w:t>
            </w:r>
            <w:r w:rsidRPr="00CC0323">
              <w:rPr>
                <w:lang w:val="es-CR"/>
              </w:rPr>
              <w:br/>
              <w:t>□ B. Resolución local fuera de horario y notificación posterior a la DFE dentro de 24 horas hábiles</w:t>
            </w:r>
          </w:p>
        </w:tc>
      </w:tr>
      <w:tr w:rsidR="00074CEE" w:rsidRPr="002F48D4" w14:paraId="1331DB9F" w14:textId="77777777">
        <w:trPr>
          <w:cantSplit/>
          <w:jc w:val="center"/>
        </w:trPr>
        <w:tc>
          <w:tcPr>
            <w:tcW w:w="10944" w:type="dxa"/>
            <w:gridSpan w:val="3"/>
            <w:shd w:val="clear" w:color="auto" w:fill="D9E2F3"/>
            <w:tcMar>
              <w:top w:w="70" w:type="dxa"/>
              <w:left w:w="80" w:type="dxa"/>
              <w:bottom w:w="70" w:type="dxa"/>
              <w:right w:w="80" w:type="dxa"/>
            </w:tcMar>
            <w:vAlign w:val="center"/>
          </w:tcPr>
          <w:p w14:paraId="44D75056" w14:textId="77777777" w:rsidR="00074CEE" w:rsidRPr="00260BD7" w:rsidRDefault="00E74CE9">
            <w:pPr>
              <w:keepNext/>
              <w:rPr>
                <w:b/>
                <w:bCs/>
                <w:lang w:val="es-CR"/>
              </w:rPr>
            </w:pPr>
            <w:r w:rsidRPr="00260BD7">
              <w:rPr>
                <w:b/>
                <w:bCs/>
                <w:sz w:val="18"/>
                <w:lang w:val="es-CR"/>
              </w:rPr>
              <w:t>2. IDENTIFICACIÓN Y CONDICIÓN DEL PACIENTE</w:t>
            </w:r>
          </w:p>
        </w:tc>
      </w:tr>
    </w:tbl>
    <w:p w14:paraId="7AC31735" w14:textId="77777777" w:rsidR="00074CEE" w:rsidRPr="00CC0323" w:rsidRDefault="00074CEE">
      <w:pPr>
        <w:rPr>
          <w:lang w:val="es-CR"/>
        </w:rPr>
      </w:pPr>
    </w:p>
    <w:tbl>
      <w:tblPr>
        <w:tblW w:w="0" w:type="auto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664"/>
        <w:gridCol w:w="2808"/>
        <w:gridCol w:w="2088"/>
        <w:gridCol w:w="3384"/>
      </w:tblGrid>
      <w:tr w:rsidR="00074CEE" w14:paraId="3A1D5B30" w14:textId="77777777">
        <w:trPr>
          <w:cantSplit/>
          <w:jc w:val="center"/>
        </w:trPr>
        <w:tc>
          <w:tcPr>
            <w:tcW w:w="2664" w:type="dxa"/>
            <w:tcMar>
              <w:top w:w="70" w:type="dxa"/>
              <w:left w:w="80" w:type="dxa"/>
              <w:bottom w:w="70" w:type="dxa"/>
              <w:right w:w="80" w:type="dxa"/>
            </w:tcMar>
            <w:vAlign w:val="center"/>
          </w:tcPr>
          <w:p w14:paraId="295E5227" w14:textId="77777777" w:rsidR="00074CEE" w:rsidRDefault="00E74CE9">
            <w:r>
              <w:rPr>
                <w:b/>
              </w:rPr>
              <w:t>Nombre completo:</w:t>
            </w:r>
          </w:p>
        </w:tc>
        <w:tc>
          <w:tcPr>
            <w:tcW w:w="4896" w:type="dxa"/>
            <w:gridSpan w:val="2"/>
            <w:tcMar>
              <w:top w:w="70" w:type="dxa"/>
              <w:left w:w="80" w:type="dxa"/>
              <w:bottom w:w="70" w:type="dxa"/>
              <w:right w:w="80" w:type="dxa"/>
            </w:tcMar>
            <w:vAlign w:val="center"/>
          </w:tcPr>
          <w:p w14:paraId="22826C6D" w14:textId="77777777" w:rsidR="00074CEE" w:rsidRDefault="00074CEE"/>
        </w:tc>
        <w:tc>
          <w:tcPr>
            <w:tcW w:w="3384" w:type="dxa"/>
            <w:tcMar>
              <w:top w:w="70" w:type="dxa"/>
              <w:left w:w="80" w:type="dxa"/>
              <w:bottom w:w="70" w:type="dxa"/>
              <w:right w:w="80" w:type="dxa"/>
            </w:tcMar>
            <w:vAlign w:val="center"/>
          </w:tcPr>
          <w:p w14:paraId="0086454D" w14:textId="77777777" w:rsidR="00074CEE" w:rsidRDefault="00E74CE9">
            <w:r>
              <w:t>Identificación: _________________________</w:t>
            </w:r>
          </w:p>
        </w:tc>
      </w:tr>
      <w:tr w:rsidR="00074CEE" w:rsidRPr="00CC0323" w14:paraId="41C86696" w14:textId="77777777">
        <w:trPr>
          <w:cantSplit/>
          <w:jc w:val="center"/>
        </w:trPr>
        <w:tc>
          <w:tcPr>
            <w:tcW w:w="2664" w:type="dxa"/>
            <w:tcMar>
              <w:top w:w="70" w:type="dxa"/>
              <w:left w:w="80" w:type="dxa"/>
              <w:bottom w:w="70" w:type="dxa"/>
              <w:right w:w="80" w:type="dxa"/>
            </w:tcMar>
            <w:vAlign w:val="center"/>
          </w:tcPr>
          <w:p w14:paraId="13400D78" w14:textId="77777777" w:rsidR="00074CEE" w:rsidRDefault="00E74CE9">
            <w:r>
              <w:rPr>
                <w:b/>
              </w:rPr>
              <w:t>Edad:</w:t>
            </w:r>
          </w:p>
        </w:tc>
        <w:tc>
          <w:tcPr>
            <w:tcW w:w="2808" w:type="dxa"/>
            <w:tcMar>
              <w:top w:w="70" w:type="dxa"/>
              <w:left w:w="80" w:type="dxa"/>
              <w:bottom w:w="70" w:type="dxa"/>
              <w:right w:w="80" w:type="dxa"/>
            </w:tcMar>
            <w:vAlign w:val="center"/>
          </w:tcPr>
          <w:p w14:paraId="1B51690C" w14:textId="77777777" w:rsidR="00074CEE" w:rsidRDefault="00E74CE9">
            <w:r>
              <w:t>________ años</w:t>
            </w:r>
          </w:p>
        </w:tc>
        <w:tc>
          <w:tcPr>
            <w:tcW w:w="2088" w:type="dxa"/>
            <w:tcMar>
              <w:top w:w="70" w:type="dxa"/>
              <w:left w:w="80" w:type="dxa"/>
              <w:bottom w:w="70" w:type="dxa"/>
              <w:right w:w="80" w:type="dxa"/>
            </w:tcMar>
            <w:vAlign w:val="center"/>
          </w:tcPr>
          <w:p w14:paraId="1D37AA88" w14:textId="77777777" w:rsidR="00074CEE" w:rsidRDefault="00E74CE9">
            <w:r>
              <w:rPr>
                <w:b/>
              </w:rPr>
              <w:t>Sexo:</w:t>
            </w:r>
          </w:p>
        </w:tc>
        <w:tc>
          <w:tcPr>
            <w:tcW w:w="3384" w:type="dxa"/>
            <w:tcMar>
              <w:top w:w="70" w:type="dxa"/>
              <w:left w:w="80" w:type="dxa"/>
              <w:bottom w:w="70" w:type="dxa"/>
              <w:right w:w="80" w:type="dxa"/>
            </w:tcMar>
            <w:vAlign w:val="center"/>
          </w:tcPr>
          <w:p w14:paraId="7B95ED95" w14:textId="58D1000B" w:rsidR="00074CEE" w:rsidRPr="00CC0323" w:rsidRDefault="00E74CE9">
            <w:pPr>
              <w:rPr>
                <w:lang w:val="es-CR"/>
              </w:rPr>
            </w:pPr>
            <w:r w:rsidRPr="00CC0323">
              <w:rPr>
                <w:lang w:val="es-CR"/>
              </w:rPr>
              <w:t xml:space="preserve">□ Femenino   □ Masculino   </w:t>
            </w:r>
          </w:p>
        </w:tc>
      </w:tr>
      <w:tr w:rsidR="00074CEE" w14:paraId="6BA9CA5B" w14:textId="77777777">
        <w:trPr>
          <w:cantSplit/>
          <w:jc w:val="center"/>
        </w:trPr>
        <w:tc>
          <w:tcPr>
            <w:tcW w:w="2664" w:type="dxa"/>
            <w:tcMar>
              <w:top w:w="70" w:type="dxa"/>
              <w:left w:w="80" w:type="dxa"/>
              <w:bottom w:w="70" w:type="dxa"/>
              <w:right w:w="80" w:type="dxa"/>
            </w:tcMar>
            <w:vAlign w:val="center"/>
          </w:tcPr>
          <w:p w14:paraId="40147344" w14:textId="77777777" w:rsidR="00074CEE" w:rsidRDefault="00E74CE9">
            <w:r>
              <w:rPr>
                <w:b/>
              </w:rPr>
              <w:t>Peso:</w:t>
            </w:r>
          </w:p>
        </w:tc>
        <w:tc>
          <w:tcPr>
            <w:tcW w:w="2808" w:type="dxa"/>
            <w:tcMar>
              <w:top w:w="70" w:type="dxa"/>
              <w:left w:w="80" w:type="dxa"/>
              <w:bottom w:w="70" w:type="dxa"/>
              <w:right w:w="80" w:type="dxa"/>
            </w:tcMar>
            <w:vAlign w:val="center"/>
          </w:tcPr>
          <w:p w14:paraId="6B96CB52" w14:textId="77777777" w:rsidR="00074CEE" w:rsidRDefault="00E74CE9">
            <w:r>
              <w:t>________ kg</w:t>
            </w:r>
          </w:p>
        </w:tc>
        <w:tc>
          <w:tcPr>
            <w:tcW w:w="2088" w:type="dxa"/>
            <w:tcMar>
              <w:top w:w="70" w:type="dxa"/>
              <w:left w:w="80" w:type="dxa"/>
              <w:bottom w:w="70" w:type="dxa"/>
              <w:right w:w="80" w:type="dxa"/>
            </w:tcMar>
            <w:vAlign w:val="center"/>
          </w:tcPr>
          <w:p w14:paraId="1302FDE8" w14:textId="77777777" w:rsidR="00074CEE" w:rsidRDefault="00E74CE9">
            <w:r>
              <w:rPr>
                <w:b/>
              </w:rPr>
              <w:t>Talla / ASC:</w:t>
            </w:r>
          </w:p>
        </w:tc>
        <w:tc>
          <w:tcPr>
            <w:tcW w:w="3384" w:type="dxa"/>
            <w:tcMar>
              <w:top w:w="70" w:type="dxa"/>
              <w:left w:w="80" w:type="dxa"/>
              <w:bottom w:w="70" w:type="dxa"/>
              <w:right w:w="80" w:type="dxa"/>
            </w:tcMar>
            <w:vAlign w:val="center"/>
          </w:tcPr>
          <w:p w14:paraId="74D35D28" w14:textId="77777777" w:rsidR="00074CEE" w:rsidRDefault="00E74CE9">
            <w:r>
              <w:t>________ cm / ________ m²</w:t>
            </w:r>
          </w:p>
        </w:tc>
      </w:tr>
      <w:tr w:rsidR="00074CEE" w14:paraId="547BAD18" w14:textId="77777777">
        <w:trPr>
          <w:cantSplit/>
          <w:jc w:val="center"/>
        </w:trPr>
        <w:tc>
          <w:tcPr>
            <w:tcW w:w="2664" w:type="dxa"/>
            <w:tcMar>
              <w:top w:w="70" w:type="dxa"/>
              <w:left w:w="80" w:type="dxa"/>
              <w:bottom w:w="70" w:type="dxa"/>
              <w:right w:w="80" w:type="dxa"/>
            </w:tcMar>
            <w:vAlign w:val="center"/>
          </w:tcPr>
          <w:p w14:paraId="6BC4E497" w14:textId="77777777" w:rsidR="00074CEE" w:rsidRDefault="00E74CE9">
            <w:r>
              <w:rPr>
                <w:b/>
              </w:rPr>
              <w:t>Diagnóstico principal:</w:t>
            </w:r>
          </w:p>
        </w:tc>
        <w:tc>
          <w:tcPr>
            <w:tcW w:w="8280" w:type="dxa"/>
            <w:gridSpan w:val="3"/>
            <w:tcMar>
              <w:top w:w="70" w:type="dxa"/>
              <w:left w:w="80" w:type="dxa"/>
              <w:bottom w:w="70" w:type="dxa"/>
              <w:right w:w="80" w:type="dxa"/>
            </w:tcMar>
            <w:vAlign w:val="center"/>
          </w:tcPr>
          <w:p w14:paraId="7B826578" w14:textId="77777777" w:rsidR="00074CEE" w:rsidRDefault="00074CEE"/>
        </w:tc>
      </w:tr>
      <w:tr w:rsidR="00074CEE" w:rsidRPr="002F48D4" w14:paraId="4DA2A0DC" w14:textId="77777777">
        <w:trPr>
          <w:cantSplit/>
          <w:jc w:val="center"/>
        </w:trPr>
        <w:tc>
          <w:tcPr>
            <w:tcW w:w="10944" w:type="dxa"/>
            <w:gridSpan w:val="4"/>
            <w:shd w:val="clear" w:color="auto" w:fill="D9E2F3"/>
            <w:tcMar>
              <w:top w:w="70" w:type="dxa"/>
              <w:left w:w="80" w:type="dxa"/>
              <w:bottom w:w="70" w:type="dxa"/>
              <w:right w:w="80" w:type="dxa"/>
            </w:tcMar>
            <w:vAlign w:val="center"/>
          </w:tcPr>
          <w:p w14:paraId="192222ED" w14:textId="77777777" w:rsidR="00074CEE" w:rsidRPr="00260BD7" w:rsidRDefault="00E74CE9">
            <w:pPr>
              <w:keepNext/>
              <w:rPr>
                <w:b/>
                <w:bCs/>
                <w:lang w:val="es-CR"/>
              </w:rPr>
            </w:pPr>
            <w:r w:rsidRPr="00260BD7">
              <w:rPr>
                <w:b/>
                <w:bCs/>
                <w:sz w:val="18"/>
                <w:lang w:val="es-CR"/>
              </w:rPr>
              <w:t>3. MEDICAMENTO NO INCLUIDO EN EL FTI SOLICITADO</w:t>
            </w:r>
          </w:p>
        </w:tc>
      </w:tr>
    </w:tbl>
    <w:p w14:paraId="7301EBB0" w14:textId="77777777" w:rsidR="00074CEE" w:rsidRPr="00CC0323" w:rsidRDefault="00074CEE">
      <w:pPr>
        <w:rPr>
          <w:lang w:val="es-CR"/>
        </w:rPr>
      </w:pPr>
    </w:p>
    <w:tbl>
      <w:tblPr>
        <w:tblW w:w="0" w:type="auto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664"/>
        <w:gridCol w:w="2808"/>
        <w:gridCol w:w="2088"/>
        <w:gridCol w:w="3384"/>
      </w:tblGrid>
      <w:tr w:rsidR="00074CEE" w14:paraId="047268E7" w14:textId="77777777">
        <w:trPr>
          <w:cantSplit/>
          <w:jc w:val="center"/>
        </w:trPr>
        <w:tc>
          <w:tcPr>
            <w:tcW w:w="2664" w:type="dxa"/>
            <w:tcMar>
              <w:top w:w="70" w:type="dxa"/>
              <w:left w:w="80" w:type="dxa"/>
              <w:bottom w:w="70" w:type="dxa"/>
              <w:right w:w="80" w:type="dxa"/>
            </w:tcMar>
            <w:vAlign w:val="center"/>
          </w:tcPr>
          <w:p w14:paraId="2BBBC1FD" w14:textId="77777777" w:rsidR="00074CEE" w:rsidRDefault="00E74CE9">
            <w:r>
              <w:rPr>
                <w:b/>
              </w:rPr>
              <w:t>Principio activo:</w:t>
            </w:r>
          </w:p>
        </w:tc>
        <w:tc>
          <w:tcPr>
            <w:tcW w:w="4896" w:type="dxa"/>
            <w:gridSpan w:val="2"/>
            <w:tcMar>
              <w:top w:w="70" w:type="dxa"/>
              <w:left w:w="80" w:type="dxa"/>
              <w:bottom w:w="70" w:type="dxa"/>
              <w:right w:w="80" w:type="dxa"/>
            </w:tcMar>
            <w:vAlign w:val="center"/>
          </w:tcPr>
          <w:p w14:paraId="5D0DD4E9" w14:textId="77777777" w:rsidR="00074CEE" w:rsidRDefault="00074CEE"/>
        </w:tc>
        <w:tc>
          <w:tcPr>
            <w:tcW w:w="3384" w:type="dxa"/>
            <w:tcMar>
              <w:top w:w="70" w:type="dxa"/>
              <w:left w:w="80" w:type="dxa"/>
              <w:bottom w:w="70" w:type="dxa"/>
              <w:right w:w="80" w:type="dxa"/>
            </w:tcMar>
            <w:vAlign w:val="center"/>
          </w:tcPr>
          <w:p w14:paraId="76ADCBDA" w14:textId="77777777" w:rsidR="00074CEE" w:rsidRDefault="00E74CE9">
            <w:r>
              <w:t>Nombre comercial: __________________________</w:t>
            </w:r>
          </w:p>
        </w:tc>
      </w:tr>
      <w:tr w:rsidR="00074CEE" w14:paraId="75EB256D" w14:textId="77777777">
        <w:trPr>
          <w:cantSplit/>
          <w:jc w:val="center"/>
        </w:trPr>
        <w:tc>
          <w:tcPr>
            <w:tcW w:w="2664" w:type="dxa"/>
            <w:tcMar>
              <w:top w:w="70" w:type="dxa"/>
              <w:left w:w="80" w:type="dxa"/>
              <w:bottom w:w="70" w:type="dxa"/>
              <w:right w:w="80" w:type="dxa"/>
            </w:tcMar>
            <w:vAlign w:val="center"/>
          </w:tcPr>
          <w:p w14:paraId="342F1F64" w14:textId="77777777" w:rsidR="00074CEE" w:rsidRDefault="00E74CE9">
            <w:r>
              <w:rPr>
                <w:b/>
              </w:rPr>
              <w:t>Presentación / concentración:</w:t>
            </w:r>
          </w:p>
        </w:tc>
        <w:tc>
          <w:tcPr>
            <w:tcW w:w="8280" w:type="dxa"/>
            <w:gridSpan w:val="3"/>
            <w:tcMar>
              <w:top w:w="70" w:type="dxa"/>
              <w:left w:w="80" w:type="dxa"/>
              <w:bottom w:w="70" w:type="dxa"/>
              <w:right w:w="80" w:type="dxa"/>
            </w:tcMar>
            <w:vAlign w:val="center"/>
          </w:tcPr>
          <w:p w14:paraId="0ED3FF05" w14:textId="77777777" w:rsidR="00074CEE" w:rsidRDefault="00074CEE"/>
        </w:tc>
      </w:tr>
      <w:tr w:rsidR="00074CEE" w14:paraId="4B378C06" w14:textId="77777777">
        <w:trPr>
          <w:cantSplit/>
          <w:jc w:val="center"/>
        </w:trPr>
        <w:tc>
          <w:tcPr>
            <w:tcW w:w="2664" w:type="dxa"/>
            <w:tcMar>
              <w:top w:w="70" w:type="dxa"/>
              <w:left w:w="80" w:type="dxa"/>
              <w:bottom w:w="70" w:type="dxa"/>
              <w:right w:w="80" w:type="dxa"/>
            </w:tcMar>
            <w:vAlign w:val="center"/>
          </w:tcPr>
          <w:p w14:paraId="5907B2CB" w14:textId="77777777" w:rsidR="00074CEE" w:rsidRDefault="00E74CE9">
            <w:r>
              <w:rPr>
                <w:b/>
              </w:rPr>
              <w:t>Indicación solicitada:</w:t>
            </w:r>
          </w:p>
        </w:tc>
        <w:tc>
          <w:tcPr>
            <w:tcW w:w="8280" w:type="dxa"/>
            <w:gridSpan w:val="3"/>
            <w:tcMar>
              <w:top w:w="70" w:type="dxa"/>
              <w:left w:w="80" w:type="dxa"/>
              <w:bottom w:w="70" w:type="dxa"/>
              <w:right w:w="80" w:type="dxa"/>
            </w:tcMar>
            <w:vAlign w:val="center"/>
          </w:tcPr>
          <w:p w14:paraId="1762FAAD" w14:textId="77777777" w:rsidR="00074CEE" w:rsidRDefault="00074CEE"/>
        </w:tc>
      </w:tr>
      <w:tr w:rsidR="00074CEE" w14:paraId="293BC4C6" w14:textId="77777777">
        <w:trPr>
          <w:cantSplit/>
          <w:jc w:val="center"/>
        </w:trPr>
        <w:tc>
          <w:tcPr>
            <w:tcW w:w="2664" w:type="dxa"/>
            <w:tcMar>
              <w:top w:w="70" w:type="dxa"/>
              <w:left w:w="80" w:type="dxa"/>
              <w:bottom w:w="70" w:type="dxa"/>
              <w:right w:w="80" w:type="dxa"/>
            </w:tcMar>
            <w:vAlign w:val="center"/>
          </w:tcPr>
          <w:p w14:paraId="2D039F78" w14:textId="77777777" w:rsidR="00074CEE" w:rsidRDefault="00E74CE9">
            <w:r>
              <w:rPr>
                <w:b/>
              </w:rPr>
              <w:t>Dosificación:</w:t>
            </w:r>
          </w:p>
        </w:tc>
        <w:tc>
          <w:tcPr>
            <w:tcW w:w="8280" w:type="dxa"/>
            <w:gridSpan w:val="3"/>
            <w:tcMar>
              <w:top w:w="70" w:type="dxa"/>
              <w:left w:w="80" w:type="dxa"/>
              <w:bottom w:w="70" w:type="dxa"/>
              <w:right w:w="80" w:type="dxa"/>
            </w:tcMar>
            <w:vAlign w:val="center"/>
          </w:tcPr>
          <w:p w14:paraId="7F097789" w14:textId="77777777" w:rsidR="00074CEE" w:rsidRDefault="00E74CE9">
            <w:r>
              <w:t>Dosis: __________________  Vía: __________  Intervalo: __________  Ajustes: ______________________________</w:t>
            </w:r>
          </w:p>
        </w:tc>
      </w:tr>
      <w:tr w:rsidR="00074CEE" w14:paraId="57E05037" w14:textId="77777777">
        <w:trPr>
          <w:cantSplit/>
          <w:jc w:val="center"/>
        </w:trPr>
        <w:tc>
          <w:tcPr>
            <w:tcW w:w="2664" w:type="dxa"/>
            <w:tcMar>
              <w:top w:w="70" w:type="dxa"/>
              <w:left w:w="80" w:type="dxa"/>
              <w:bottom w:w="70" w:type="dxa"/>
              <w:right w:w="80" w:type="dxa"/>
            </w:tcMar>
            <w:vAlign w:val="center"/>
          </w:tcPr>
          <w:p w14:paraId="74F89919" w14:textId="77777777" w:rsidR="00074CEE" w:rsidRDefault="00E74CE9">
            <w:r>
              <w:rPr>
                <w:b/>
              </w:rPr>
              <w:t>Duración solicitada:</w:t>
            </w:r>
          </w:p>
        </w:tc>
        <w:tc>
          <w:tcPr>
            <w:tcW w:w="2808" w:type="dxa"/>
            <w:tcMar>
              <w:top w:w="70" w:type="dxa"/>
              <w:left w:w="80" w:type="dxa"/>
              <w:bottom w:w="70" w:type="dxa"/>
              <w:right w:w="80" w:type="dxa"/>
            </w:tcMar>
            <w:vAlign w:val="center"/>
          </w:tcPr>
          <w:p w14:paraId="001644A1" w14:textId="77777777" w:rsidR="00074CEE" w:rsidRDefault="00E74CE9">
            <w:r>
              <w:t>________ días</w:t>
            </w:r>
          </w:p>
        </w:tc>
        <w:tc>
          <w:tcPr>
            <w:tcW w:w="2088" w:type="dxa"/>
            <w:tcMar>
              <w:top w:w="70" w:type="dxa"/>
              <w:left w:w="80" w:type="dxa"/>
              <w:bottom w:w="70" w:type="dxa"/>
              <w:right w:w="80" w:type="dxa"/>
            </w:tcMar>
            <w:vAlign w:val="center"/>
          </w:tcPr>
          <w:p w14:paraId="7153815E" w14:textId="77777777" w:rsidR="00074CEE" w:rsidRDefault="00E74CE9">
            <w:r>
              <w:rPr>
                <w:b/>
              </w:rPr>
              <w:t>Cantidad total:</w:t>
            </w:r>
          </w:p>
        </w:tc>
        <w:tc>
          <w:tcPr>
            <w:tcW w:w="3384" w:type="dxa"/>
            <w:tcMar>
              <w:top w:w="70" w:type="dxa"/>
              <w:left w:w="80" w:type="dxa"/>
              <w:bottom w:w="70" w:type="dxa"/>
              <w:right w:w="80" w:type="dxa"/>
            </w:tcMar>
            <w:vAlign w:val="center"/>
          </w:tcPr>
          <w:p w14:paraId="2B96EBC9" w14:textId="77777777" w:rsidR="00074CEE" w:rsidRDefault="00E74CE9">
            <w:r>
              <w:t>____________________________</w:t>
            </w:r>
          </w:p>
        </w:tc>
      </w:tr>
      <w:tr w:rsidR="00CC0323" w:rsidRPr="00CC0323" w14:paraId="335C3338" w14:textId="77777777">
        <w:trPr>
          <w:cantSplit/>
          <w:jc w:val="center"/>
        </w:trPr>
        <w:tc>
          <w:tcPr>
            <w:tcW w:w="2664" w:type="dxa"/>
            <w:tcMar>
              <w:top w:w="70" w:type="dxa"/>
              <w:left w:w="80" w:type="dxa"/>
              <w:bottom w:w="70" w:type="dxa"/>
              <w:right w:w="80" w:type="dxa"/>
            </w:tcMar>
            <w:vAlign w:val="center"/>
          </w:tcPr>
          <w:p w14:paraId="537231C9" w14:textId="32744B86" w:rsidR="00CC0323" w:rsidRDefault="00CC0323" w:rsidP="00CC0323">
            <w:r>
              <w:rPr>
                <w:b/>
              </w:rPr>
              <w:t>Fecha de inicio requerido:</w:t>
            </w:r>
          </w:p>
        </w:tc>
        <w:tc>
          <w:tcPr>
            <w:tcW w:w="2808" w:type="dxa"/>
            <w:tcMar>
              <w:top w:w="70" w:type="dxa"/>
              <w:left w:w="80" w:type="dxa"/>
              <w:bottom w:w="70" w:type="dxa"/>
              <w:right w:w="80" w:type="dxa"/>
            </w:tcMar>
            <w:vAlign w:val="center"/>
          </w:tcPr>
          <w:p w14:paraId="5EECC3C2" w14:textId="1476F4D5" w:rsidR="00CC0323" w:rsidRDefault="00CC0323" w:rsidP="00CC0323">
            <w:r>
              <w:t xml:space="preserve">____/____/________  </w:t>
            </w:r>
          </w:p>
        </w:tc>
        <w:tc>
          <w:tcPr>
            <w:tcW w:w="2088" w:type="dxa"/>
            <w:tcMar>
              <w:top w:w="70" w:type="dxa"/>
              <w:left w:w="80" w:type="dxa"/>
              <w:bottom w:w="70" w:type="dxa"/>
              <w:right w:w="80" w:type="dxa"/>
            </w:tcMar>
            <w:vAlign w:val="center"/>
          </w:tcPr>
          <w:p w14:paraId="3C1EDE37" w14:textId="1B01A782" w:rsidR="00CC0323" w:rsidRDefault="00CC0323" w:rsidP="00CC0323">
            <w:r>
              <w:rPr>
                <w:rFonts w:eastAsia="Arial"/>
                <w:b/>
                <w:sz w:val="17"/>
              </w:rPr>
              <w:t>¿Continuación de terapia?</w:t>
            </w:r>
          </w:p>
        </w:tc>
        <w:tc>
          <w:tcPr>
            <w:tcW w:w="3384" w:type="dxa"/>
            <w:tcMar>
              <w:top w:w="70" w:type="dxa"/>
              <w:left w:w="80" w:type="dxa"/>
              <w:bottom w:w="70" w:type="dxa"/>
              <w:right w:w="80" w:type="dxa"/>
            </w:tcMar>
            <w:vAlign w:val="center"/>
          </w:tcPr>
          <w:p w14:paraId="073FBDAC" w14:textId="48F2FE5F" w:rsidR="00CC0323" w:rsidRPr="00CC0323" w:rsidRDefault="00CC0323" w:rsidP="00CC0323">
            <w:pPr>
              <w:rPr>
                <w:lang w:val="es-CR"/>
              </w:rPr>
            </w:pPr>
            <w:r>
              <w:rPr>
                <w:rFonts w:eastAsia="Arial"/>
                <w:sz w:val="17"/>
              </w:rPr>
              <w:t>□ No   □ Sí. Clave previa:_____________</w:t>
            </w:r>
          </w:p>
        </w:tc>
      </w:tr>
      <w:tr w:rsidR="00074CEE" w14:paraId="07C48561" w14:textId="77777777">
        <w:trPr>
          <w:cantSplit/>
          <w:jc w:val="center"/>
        </w:trPr>
        <w:tc>
          <w:tcPr>
            <w:tcW w:w="2664" w:type="dxa"/>
            <w:tcMar>
              <w:top w:w="70" w:type="dxa"/>
              <w:left w:w="80" w:type="dxa"/>
              <w:bottom w:w="70" w:type="dxa"/>
              <w:right w:w="80" w:type="dxa"/>
            </w:tcMar>
            <w:vAlign w:val="center"/>
          </w:tcPr>
          <w:p w14:paraId="7325CCF9" w14:textId="46331F2C" w:rsidR="00074CEE" w:rsidRPr="00CC0323" w:rsidRDefault="00CC0323">
            <w:pPr>
              <w:rPr>
                <w:lang w:val="es-CR"/>
              </w:rPr>
            </w:pPr>
            <w:r>
              <w:rPr>
                <w:b/>
                <w:lang w:val="es-CR"/>
              </w:rPr>
              <w:t>A</w:t>
            </w:r>
            <w:r w:rsidRPr="00CC0323">
              <w:rPr>
                <w:b/>
                <w:lang w:val="es-CR"/>
              </w:rPr>
              <w:t>lternativa comercializada en el país, con disponibilidad para compra inmediata</w:t>
            </w:r>
          </w:p>
        </w:tc>
        <w:tc>
          <w:tcPr>
            <w:tcW w:w="2808" w:type="dxa"/>
            <w:tcMar>
              <w:top w:w="70" w:type="dxa"/>
              <w:left w:w="80" w:type="dxa"/>
              <w:bottom w:w="70" w:type="dxa"/>
              <w:right w:w="80" w:type="dxa"/>
            </w:tcMar>
            <w:vAlign w:val="center"/>
          </w:tcPr>
          <w:p w14:paraId="0C35604D" w14:textId="356C3D43" w:rsidR="00074CEE" w:rsidRDefault="00E74CE9">
            <w:r>
              <w:t>□ Sí   □ No</w:t>
            </w:r>
          </w:p>
        </w:tc>
        <w:tc>
          <w:tcPr>
            <w:tcW w:w="2088" w:type="dxa"/>
            <w:tcMar>
              <w:top w:w="70" w:type="dxa"/>
              <w:left w:w="80" w:type="dxa"/>
              <w:bottom w:w="70" w:type="dxa"/>
              <w:right w:w="80" w:type="dxa"/>
            </w:tcMar>
            <w:vAlign w:val="center"/>
          </w:tcPr>
          <w:p w14:paraId="76BC168D" w14:textId="77777777" w:rsidR="00074CEE" w:rsidRDefault="00E74CE9">
            <w:r>
              <w:rPr>
                <w:b/>
              </w:rPr>
              <w:t>Titular / distribuidor:</w:t>
            </w:r>
          </w:p>
        </w:tc>
        <w:tc>
          <w:tcPr>
            <w:tcW w:w="3384" w:type="dxa"/>
            <w:tcMar>
              <w:top w:w="70" w:type="dxa"/>
              <w:left w:w="80" w:type="dxa"/>
              <w:bottom w:w="70" w:type="dxa"/>
              <w:right w:w="80" w:type="dxa"/>
            </w:tcMar>
            <w:vAlign w:val="center"/>
          </w:tcPr>
          <w:p w14:paraId="28BA2259" w14:textId="77777777" w:rsidR="00074CEE" w:rsidRDefault="00074CEE"/>
        </w:tc>
      </w:tr>
    </w:tbl>
    <w:p w14:paraId="193D93F0" w14:textId="77777777" w:rsidR="00074CEE" w:rsidRDefault="00E74CE9">
      <w:r>
        <w:br w:type="page"/>
      </w:r>
    </w:p>
    <w:tbl>
      <w:tblPr>
        <w:tblW w:w="0" w:type="auto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944"/>
      </w:tblGrid>
      <w:tr w:rsidR="00074CEE" w:rsidRPr="002F48D4" w14:paraId="2826417C" w14:textId="77777777">
        <w:trPr>
          <w:cantSplit/>
          <w:jc w:val="center"/>
        </w:trPr>
        <w:tc>
          <w:tcPr>
            <w:tcW w:w="10944" w:type="dxa"/>
            <w:shd w:val="clear" w:color="auto" w:fill="D9E2F3"/>
            <w:tcMar>
              <w:top w:w="70" w:type="dxa"/>
              <w:left w:w="80" w:type="dxa"/>
              <w:bottom w:w="70" w:type="dxa"/>
              <w:right w:w="80" w:type="dxa"/>
            </w:tcMar>
            <w:vAlign w:val="center"/>
          </w:tcPr>
          <w:p w14:paraId="6A610C6A" w14:textId="77777777" w:rsidR="00074CEE" w:rsidRPr="00260BD7" w:rsidRDefault="00E74CE9">
            <w:pPr>
              <w:keepNext/>
              <w:rPr>
                <w:b/>
                <w:bCs/>
                <w:lang w:val="es-CR"/>
              </w:rPr>
            </w:pPr>
            <w:r w:rsidRPr="00260BD7">
              <w:rPr>
                <w:b/>
                <w:bCs/>
                <w:sz w:val="18"/>
                <w:lang w:val="es-CR"/>
              </w:rPr>
              <w:lastRenderedPageBreak/>
              <w:t>4. RESUMEN CLÍNICO, RIESGO PARA LA VIDA Y NECESIDAD DE ATENCIÓN URGENTE</w:t>
            </w:r>
          </w:p>
        </w:tc>
      </w:tr>
    </w:tbl>
    <w:p w14:paraId="5EAAF901" w14:textId="77777777" w:rsidR="00074CEE" w:rsidRPr="00CC0323" w:rsidRDefault="00074CEE">
      <w:pPr>
        <w:rPr>
          <w:lang w:val="es-CR"/>
        </w:rPr>
      </w:pPr>
    </w:p>
    <w:tbl>
      <w:tblPr>
        <w:tblW w:w="0" w:type="auto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944"/>
      </w:tblGrid>
      <w:tr w:rsidR="00074CEE" w:rsidRPr="002F48D4" w14:paraId="1110CDBD" w14:textId="77777777">
        <w:trPr>
          <w:cantSplit/>
          <w:jc w:val="center"/>
        </w:trPr>
        <w:tc>
          <w:tcPr>
            <w:tcW w:w="10944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1F75BA" w14:textId="77777777" w:rsidR="00074CEE" w:rsidRPr="00CC0323" w:rsidRDefault="00E74CE9">
            <w:pPr>
              <w:spacing w:after="30"/>
              <w:rPr>
                <w:bCs/>
                <w:i/>
                <w:iCs/>
                <w:lang w:val="es-CR"/>
              </w:rPr>
            </w:pPr>
            <w:r w:rsidRPr="00CC0323">
              <w:rPr>
                <w:b/>
                <w:i/>
                <w:iCs/>
                <w:lang w:val="es-CR"/>
              </w:rPr>
              <w:t>Epícrisis:</w:t>
            </w:r>
            <w:r w:rsidRPr="00CC0323">
              <w:rPr>
                <w:bCs/>
                <w:i/>
                <w:iCs/>
                <w:lang w:val="es-CR"/>
              </w:rPr>
              <w:t xml:space="preserve"> describa la evolución clínica, gravedad actual, comorbilidades, complicaciones y elementos relevantes para el análisis.</w:t>
            </w:r>
          </w:p>
          <w:p w14:paraId="31F43CA9" w14:textId="77777777" w:rsidR="00074CEE" w:rsidRPr="00CC0323" w:rsidRDefault="00E74CE9">
            <w:pPr>
              <w:pBdr>
                <w:bottom w:val="single" w:sz="4" w:space="1" w:color="000000"/>
              </w:pBdr>
              <w:spacing w:after="20"/>
              <w:rPr>
                <w:lang w:val="es-CR"/>
              </w:rPr>
            </w:pPr>
            <w:r w:rsidRPr="00CC0323">
              <w:rPr>
                <w:lang w:val="es-CR"/>
              </w:rPr>
              <w:t> </w:t>
            </w:r>
          </w:p>
          <w:p w14:paraId="01C7DBF1" w14:textId="77777777" w:rsidR="00074CEE" w:rsidRPr="00CC0323" w:rsidRDefault="00E74CE9">
            <w:pPr>
              <w:pBdr>
                <w:bottom w:val="single" w:sz="4" w:space="1" w:color="000000"/>
              </w:pBdr>
              <w:spacing w:after="20"/>
              <w:rPr>
                <w:lang w:val="es-CR"/>
              </w:rPr>
            </w:pPr>
            <w:r w:rsidRPr="00CC0323">
              <w:rPr>
                <w:lang w:val="es-CR"/>
              </w:rPr>
              <w:t> </w:t>
            </w:r>
          </w:p>
          <w:p w14:paraId="6B4D5708" w14:textId="77777777" w:rsidR="00074CEE" w:rsidRPr="00CC0323" w:rsidRDefault="00E74CE9">
            <w:pPr>
              <w:pBdr>
                <w:bottom w:val="single" w:sz="4" w:space="1" w:color="000000"/>
              </w:pBdr>
              <w:spacing w:after="20"/>
              <w:rPr>
                <w:lang w:val="es-CR"/>
              </w:rPr>
            </w:pPr>
            <w:r w:rsidRPr="00CC0323">
              <w:rPr>
                <w:lang w:val="es-CR"/>
              </w:rPr>
              <w:t> </w:t>
            </w:r>
          </w:p>
        </w:tc>
      </w:tr>
      <w:tr w:rsidR="00074CEE" w:rsidRPr="002F48D4" w14:paraId="153DADB8" w14:textId="77777777">
        <w:trPr>
          <w:cantSplit/>
          <w:jc w:val="center"/>
        </w:trPr>
        <w:tc>
          <w:tcPr>
            <w:tcW w:w="10944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1AA765" w14:textId="77777777" w:rsidR="00074CEE" w:rsidRPr="00CC0323" w:rsidRDefault="00E74CE9">
            <w:pPr>
              <w:spacing w:after="30"/>
              <w:rPr>
                <w:bCs/>
                <w:i/>
                <w:iCs/>
                <w:lang w:val="es-CR"/>
              </w:rPr>
            </w:pPr>
            <w:r w:rsidRPr="00CC0323">
              <w:rPr>
                <w:b/>
                <w:lang w:val="es-CR"/>
              </w:rPr>
              <w:t>Justificación de la urgencia:</w:t>
            </w:r>
            <w:r w:rsidRPr="00CC0323">
              <w:rPr>
                <w:bCs/>
                <w:i/>
                <w:iCs/>
                <w:lang w:val="es-CR"/>
              </w:rPr>
              <w:t xml:space="preserve"> explique por qué no es clínicamente seguro esperar el trámite ordinario o una alternativa no inmediata.</w:t>
            </w:r>
          </w:p>
          <w:p w14:paraId="179488AA" w14:textId="77777777" w:rsidR="00074CEE" w:rsidRPr="00CC0323" w:rsidRDefault="00E74CE9">
            <w:pPr>
              <w:pBdr>
                <w:bottom w:val="single" w:sz="4" w:space="1" w:color="000000"/>
              </w:pBdr>
              <w:spacing w:after="20"/>
              <w:rPr>
                <w:lang w:val="es-CR"/>
              </w:rPr>
            </w:pPr>
            <w:r w:rsidRPr="00CC0323">
              <w:rPr>
                <w:lang w:val="es-CR"/>
              </w:rPr>
              <w:t> </w:t>
            </w:r>
          </w:p>
          <w:p w14:paraId="384B935C" w14:textId="77777777" w:rsidR="00074CEE" w:rsidRPr="00CC0323" w:rsidRDefault="00E74CE9">
            <w:pPr>
              <w:pBdr>
                <w:bottom w:val="single" w:sz="4" w:space="1" w:color="000000"/>
              </w:pBdr>
              <w:spacing w:after="20"/>
              <w:rPr>
                <w:lang w:val="es-CR"/>
              </w:rPr>
            </w:pPr>
            <w:r w:rsidRPr="00CC0323">
              <w:rPr>
                <w:lang w:val="es-CR"/>
              </w:rPr>
              <w:t> </w:t>
            </w:r>
          </w:p>
          <w:p w14:paraId="466113B4" w14:textId="77777777" w:rsidR="00074CEE" w:rsidRPr="00CC0323" w:rsidRDefault="00E74CE9">
            <w:pPr>
              <w:pBdr>
                <w:bottom w:val="single" w:sz="4" w:space="1" w:color="000000"/>
              </w:pBdr>
              <w:spacing w:after="20"/>
              <w:rPr>
                <w:lang w:val="es-CR"/>
              </w:rPr>
            </w:pPr>
            <w:r w:rsidRPr="00CC0323">
              <w:rPr>
                <w:lang w:val="es-CR"/>
              </w:rPr>
              <w:t> </w:t>
            </w:r>
          </w:p>
        </w:tc>
      </w:tr>
      <w:tr w:rsidR="00074CEE" w:rsidRPr="002F48D4" w14:paraId="4B0089D3" w14:textId="77777777">
        <w:trPr>
          <w:cantSplit/>
          <w:jc w:val="center"/>
        </w:trPr>
        <w:tc>
          <w:tcPr>
            <w:tcW w:w="10944" w:type="dxa"/>
            <w:shd w:val="clear" w:color="auto" w:fill="D9E2F3"/>
            <w:tcMar>
              <w:top w:w="70" w:type="dxa"/>
              <w:left w:w="80" w:type="dxa"/>
              <w:bottom w:w="70" w:type="dxa"/>
              <w:right w:w="80" w:type="dxa"/>
            </w:tcMar>
            <w:vAlign w:val="center"/>
          </w:tcPr>
          <w:p w14:paraId="66E06E9E" w14:textId="77777777" w:rsidR="00074CEE" w:rsidRPr="00260BD7" w:rsidRDefault="00E74CE9">
            <w:pPr>
              <w:keepNext/>
              <w:rPr>
                <w:b/>
                <w:bCs/>
                <w:lang w:val="es-CR"/>
              </w:rPr>
            </w:pPr>
            <w:r w:rsidRPr="00260BD7">
              <w:rPr>
                <w:b/>
                <w:bCs/>
                <w:sz w:val="18"/>
                <w:lang w:val="es-CR"/>
              </w:rPr>
              <w:t>5. RESULTADOS OBJETIVOS QUE SUSTENTAN LA SOLICITUD</w:t>
            </w:r>
          </w:p>
        </w:tc>
      </w:tr>
    </w:tbl>
    <w:p w14:paraId="6EB4491A" w14:textId="77777777" w:rsidR="00074CEE" w:rsidRPr="00CC0323" w:rsidRDefault="00074CEE">
      <w:pPr>
        <w:rPr>
          <w:lang w:val="es-CR"/>
        </w:rPr>
      </w:pPr>
    </w:p>
    <w:tbl>
      <w:tblPr>
        <w:tblW w:w="0" w:type="auto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55"/>
        <w:gridCol w:w="2951"/>
        <w:gridCol w:w="3096"/>
        <w:gridCol w:w="3242"/>
      </w:tblGrid>
      <w:tr w:rsidR="00074CEE" w14:paraId="5A3C3D5A" w14:textId="77777777" w:rsidTr="00CC0323">
        <w:trPr>
          <w:cantSplit/>
          <w:tblHeader/>
          <w:jc w:val="center"/>
        </w:trPr>
        <w:tc>
          <w:tcPr>
            <w:tcW w:w="1655" w:type="dxa"/>
            <w:shd w:val="clear" w:color="auto" w:fill="E7E6E6"/>
            <w:tcMar>
              <w:top w:w="70" w:type="dxa"/>
              <w:left w:w="80" w:type="dxa"/>
              <w:bottom w:w="70" w:type="dxa"/>
              <w:right w:w="80" w:type="dxa"/>
            </w:tcMar>
            <w:vAlign w:val="center"/>
          </w:tcPr>
          <w:p w14:paraId="15656867" w14:textId="77777777" w:rsidR="00074CEE" w:rsidRDefault="00E74CE9">
            <w:pPr>
              <w:jc w:val="center"/>
            </w:pPr>
            <w:r>
              <w:t>Fecha</w:t>
            </w:r>
          </w:p>
        </w:tc>
        <w:tc>
          <w:tcPr>
            <w:tcW w:w="2951" w:type="dxa"/>
            <w:shd w:val="clear" w:color="auto" w:fill="E7E6E6"/>
            <w:tcMar>
              <w:top w:w="70" w:type="dxa"/>
              <w:left w:w="80" w:type="dxa"/>
              <w:bottom w:w="70" w:type="dxa"/>
              <w:right w:w="80" w:type="dxa"/>
            </w:tcMar>
            <w:vAlign w:val="center"/>
          </w:tcPr>
          <w:p w14:paraId="6E62F7EE" w14:textId="77777777" w:rsidR="00074CEE" w:rsidRDefault="00E74CE9">
            <w:pPr>
              <w:jc w:val="center"/>
            </w:pPr>
            <w:r>
              <w:t>Prueba / estudio / escala</w:t>
            </w:r>
          </w:p>
        </w:tc>
        <w:tc>
          <w:tcPr>
            <w:tcW w:w="3096" w:type="dxa"/>
            <w:shd w:val="clear" w:color="auto" w:fill="E7E6E6"/>
            <w:tcMar>
              <w:top w:w="70" w:type="dxa"/>
              <w:left w:w="80" w:type="dxa"/>
              <w:bottom w:w="70" w:type="dxa"/>
              <w:right w:w="80" w:type="dxa"/>
            </w:tcMar>
            <w:vAlign w:val="center"/>
          </w:tcPr>
          <w:p w14:paraId="65CE4E5C" w14:textId="77777777" w:rsidR="00074CEE" w:rsidRDefault="00E74CE9">
            <w:pPr>
              <w:jc w:val="center"/>
            </w:pPr>
            <w:r>
              <w:t>Resultado</w:t>
            </w:r>
          </w:p>
        </w:tc>
        <w:tc>
          <w:tcPr>
            <w:tcW w:w="3242" w:type="dxa"/>
            <w:shd w:val="clear" w:color="auto" w:fill="E7E6E6"/>
            <w:tcMar>
              <w:top w:w="70" w:type="dxa"/>
              <w:left w:w="80" w:type="dxa"/>
              <w:bottom w:w="70" w:type="dxa"/>
              <w:right w:w="80" w:type="dxa"/>
            </w:tcMar>
            <w:vAlign w:val="center"/>
          </w:tcPr>
          <w:p w14:paraId="36A104A7" w14:textId="77777777" w:rsidR="00074CEE" w:rsidRDefault="00E74CE9">
            <w:pPr>
              <w:jc w:val="center"/>
            </w:pPr>
            <w:r>
              <w:t>Interpretación clínica</w:t>
            </w:r>
          </w:p>
        </w:tc>
      </w:tr>
      <w:tr w:rsidR="00074CEE" w14:paraId="4432E76A" w14:textId="77777777" w:rsidTr="00CC0323">
        <w:trPr>
          <w:cantSplit/>
          <w:jc w:val="center"/>
        </w:trPr>
        <w:tc>
          <w:tcPr>
            <w:tcW w:w="1655" w:type="dxa"/>
            <w:tcMar>
              <w:top w:w="70" w:type="dxa"/>
              <w:left w:w="80" w:type="dxa"/>
              <w:bottom w:w="70" w:type="dxa"/>
              <w:right w:w="80" w:type="dxa"/>
            </w:tcMar>
            <w:vAlign w:val="center"/>
          </w:tcPr>
          <w:p w14:paraId="540A98DC" w14:textId="77777777" w:rsidR="00074CEE" w:rsidRDefault="00074CEE"/>
        </w:tc>
        <w:tc>
          <w:tcPr>
            <w:tcW w:w="2951" w:type="dxa"/>
            <w:tcMar>
              <w:top w:w="70" w:type="dxa"/>
              <w:left w:w="80" w:type="dxa"/>
              <w:bottom w:w="70" w:type="dxa"/>
              <w:right w:w="80" w:type="dxa"/>
            </w:tcMar>
            <w:vAlign w:val="center"/>
          </w:tcPr>
          <w:p w14:paraId="359710BB" w14:textId="77777777" w:rsidR="00074CEE" w:rsidRDefault="00074CEE"/>
        </w:tc>
        <w:tc>
          <w:tcPr>
            <w:tcW w:w="3096" w:type="dxa"/>
            <w:tcMar>
              <w:top w:w="70" w:type="dxa"/>
              <w:left w:w="80" w:type="dxa"/>
              <w:bottom w:w="70" w:type="dxa"/>
              <w:right w:w="80" w:type="dxa"/>
            </w:tcMar>
            <w:vAlign w:val="center"/>
          </w:tcPr>
          <w:p w14:paraId="7F69A37B" w14:textId="77777777" w:rsidR="00074CEE" w:rsidRDefault="00074CEE"/>
        </w:tc>
        <w:tc>
          <w:tcPr>
            <w:tcW w:w="3242" w:type="dxa"/>
            <w:tcMar>
              <w:top w:w="70" w:type="dxa"/>
              <w:left w:w="80" w:type="dxa"/>
              <w:bottom w:w="70" w:type="dxa"/>
              <w:right w:w="80" w:type="dxa"/>
            </w:tcMar>
            <w:vAlign w:val="center"/>
          </w:tcPr>
          <w:p w14:paraId="12B1A5D0" w14:textId="77777777" w:rsidR="00074CEE" w:rsidRDefault="00074CEE"/>
        </w:tc>
      </w:tr>
      <w:tr w:rsidR="00074CEE" w14:paraId="6CE1DAF6" w14:textId="77777777" w:rsidTr="00CC0323">
        <w:trPr>
          <w:cantSplit/>
          <w:jc w:val="center"/>
        </w:trPr>
        <w:tc>
          <w:tcPr>
            <w:tcW w:w="1655" w:type="dxa"/>
            <w:tcMar>
              <w:top w:w="70" w:type="dxa"/>
              <w:left w:w="80" w:type="dxa"/>
              <w:bottom w:w="70" w:type="dxa"/>
              <w:right w:w="80" w:type="dxa"/>
            </w:tcMar>
            <w:vAlign w:val="center"/>
          </w:tcPr>
          <w:p w14:paraId="6FE4B8F4" w14:textId="77777777" w:rsidR="00074CEE" w:rsidRDefault="00074CEE"/>
        </w:tc>
        <w:tc>
          <w:tcPr>
            <w:tcW w:w="2951" w:type="dxa"/>
            <w:tcMar>
              <w:top w:w="70" w:type="dxa"/>
              <w:left w:w="80" w:type="dxa"/>
              <w:bottom w:w="70" w:type="dxa"/>
              <w:right w:w="80" w:type="dxa"/>
            </w:tcMar>
            <w:vAlign w:val="center"/>
          </w:tcPr>
          <w:p w14:paraId="3498549D" w14:textId="77777777" w:rsidR="00074CEE" w:rsidRDefault="00074CEE"/>
        </w:tc>
        <w:tc>
          <w:tcPr>
            <w:tcW w:w="3096" w:type="dxa"/>
            <w:tcMar>
              <w:top w:w="70" w:type="dxa"/>
              <w:left w:w="80" w:type="dxa"/>
              <w:bottom w:w="70" w:type="dxa"/>
              <w:right w:w="80" w:type="dxa"/>
            </w:tcMar>
            <w:vAlign w:val="center"/>
          </w:tcPr>
          <w:p w14:paraId="52F2DB22" w14:textId="77777777" w:rsidR="00074CEE" w:rsidRDefault="00074CEE"/>
        </w:tc>
        <w:tc>
          <w:tcPr>
            <w:tcW w:w="3242" w:type="dxa"/>
            <w:tcMar>
              <w:top w:w="70" w:type="dxa"/>
              <w:left w:w="80" w:type="dxa"/>
              <w:bottom w:w="70" w:type="dxa"/>
              <w:right w:w="80" w:type="dxa"/>
            </w:tcMar>
            <w:vAlign w:val="center"/>
          </w:tcPr>
          <w:p w14:paraId="49CD87DC" w14:textId="77777777" w:rsidR="00074CEE" w:rsidRDefault="00074CEE"/>
        </w:tc>
      </w:tr>
      <w:tr w:rsidR="00074CEE" w:rsidRPr="002F48D4" w14:paraId="4B605740" w14:textId="77777777" w:rsidTr="00CC0323">
        <w:trPr>
          <w:cantSplit/>
          <w:jc w:val="center"/>
        </w:trPr>
        <w:tc>
          <w:tcPr>
            <w:tcW w:w="10944" w:type="dxa"/>
            <w:gridSpan w:val="4"/>
            <w:tcMar>
              <w:top w:w="70" w:type="dxa"/>
              <w:left w:w="80" w:type="dxa"/>
              <w:bottom w:w="70" w:type="dxa"/>
              <w:right w:w="80" w:type="dxa"/>
            </w:tcMar>
            <w:vAlign w:val="center"/>
          </w:tcPr>
          <w:p w14:paraId="49CCA846" w14:textId="77777777" w:rsidR="00074CEE" w:rsidRPr="00CC0323" w:rsidRDefault="00E74CE9">
            <w:pPr>
              <w:rPr>
                <w:lang w:val="es-CR"/>
              </w:rPr>
            </w:pPr>
            <w:r w:rsidRPr="00CC0323">
              <w:rPr>
                <w:i/>
                <w:lang w:val="es-CR"/>
              </w:rPr>
              <w:t>Adjunte los resultados de laboratorio, imágenes, escalas, epicrisis, notas de evolución u otros documentos que permitan verificar la condición clínica y el riesgo vital.</w:t>
            </w:r>
          </w:p>
        </w:tc>
      </w:tr>
      <w:tr w:rsidR="00074CEE" w:rsidRPr="002F48D4" w14:paraId="00E208C1" w14:textId="77777777">
        <w:trPr>
          <w:cantSplit/>
          <w:jc w:val="center"/>
        </w:trPr>
        <w:tc>
          <w:tcPr>
            <w:tcW w:w="10944" w:type="dxa"/>
            <w:gridSpan w:val="4"/>
            <w:shd w:val="clear" w:color="auto" w:fill="D9E2F3"/>
            <w:tcMar>
              <w:top w:w="70" w:type="dxa"/>
              <w:left w:w="80" w:type="dxa"/>
              <w:bottom w:w="70" w:type="dxa"/>
              <w:right w:w="80" w:type="dxa"/>
            </w:tcMar>
            <w:vAlign w:val="center"/>
          </w:tcPr>
          <w:p w14:paraId="4A001993" w14:textId="77777777" w:rsidR="00074CEE" w:rsidRPr="00260BD7" w:rsidRDefault="00E74CE9">
            <w:pPr>
              <w:keepNext/>
              <w:rPr>
                <w:b/>
                <w:bCs/>
                <w:lang w:val="es-CR"/>
              </w:rPr>
            </w:pPr>
            <w:r w:rsidRPr="00260BD7">
              <w:rPr>
                <w:b/>
                <w:bCs/>
                <w:sz w:val="18"/>
                <w:lang w:val="es-CR"/>
              </w:rPr>
              <w:t>6. ALTERNATIVAS TERAPÉUTICAS INSTITUCIONALES Y COMERCIALIZADAS VALORADAS</w:t>
            </w:r>
          </w:p>
        </w:tc>
      </w:tr>
    </w:tbl>
    <w:p w14:paraId="7A767A40" w14:textId="77777777" w:rsidR="00074CEE" w:rsidRPr="00CC0323" w:rsidRDefault="00074CEE">
      <w:pPr>
        <w:rPr>
          <w:lang w:val="es-CR"/>
        </w:rPr>
      </w:pPr>
    </w:p>
    <w:tbl>
      <w:tblPr>
        <w:tblW w:w="0" w:type="auto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951"/>
        <w:gridCol w:w="2376"/>
        <w:gridCol w:w="2664"/>
        <w:gridCol w:w="2951"/>
      </w:tblGrid>
      <w:tr w:rsidR="00074CEE" w:rsidRPr="002F48D4" w14:paraId="6D1A19AD" w14:textId="77777777">
        <w:trPr>
          <w:cantSplit/>
          <w:tblHeader/>
          <w:jc w:val="center"/>
        </w:trPr>
        <w:tc>
          <w:tcPr>
            <w:tcW w:w="2951" w:type="dxa"/>
            <w:shd w:val="clear" w:color="auto" w:fill="E7E6E6"/>
            <w:tcMar>
              <w:top w:w="70" w:type="dxa"/>
              <w:left w:w="80" w:type="dxa"/>
              <w:bottom w:w="70" w:type="dxa"/>
              <w:right w:w="80" w:type="dxa"/>
            </w:tcMar>
            <w:vAlign w:val="center"/>
          </w:tcPr>
          <w:p w14:paraId="2E3CD48D" w14:textId="77777777" w:rsidR="00074CEE" w:rsidRDefault="00E74CE9">
            <w:pPr>
              <w:jc w:val="center"/>
            </w:pPr>
            <w:r>
              <w:t>Alternativa valorada</w:t>
            </w:r>
          </w:p>
        </w:tc>
        <w:tc>
          <w:tcPr>
            <w:tcW w:w="2376" w:type="dxa"/>
            <w:shd w:val="clear" w:color="auto" w:fill="E7E6E6"/>
            <w:tcMar>
              <w:top w:w="70" w:type="dxa"/>
              <w:left w:w="80" w:type="dxa"/>
              <w:bottom w:w="70" w:type="dxa"/>
              <w:right w:w="80" w:type="dxa"/>
            </w:tcMar>
            <w:vAlign w:val="center"/>
          </w:tcPr>
          <w:p w14:paraId="6EB2E86E" w14:textId="77777777" w:rsidR="00074CEE" w:rsidRDefault="00E74CE9">
            <w:pPr>
              <w:jc w:val="center"/>
            </w:pPr>
            <w:r>
              <w:t>Dosis / disponibilidad</w:t>
            </w:r>
          </w:p>
        </w:tc>
        <w:tc>
          <w:tcPr>
            <w:tcW w:w="2664" w:type="dxa"/>
            <w:shd w:val="clear" w:color="auto" w:fill="E7E6E6"/>
            <w:tcMar>
              <w:top w:w="70" w:type="dxa"/>
              <w:left w:w="80" w:type="dxa"/>
              <w:bottom w:w="70" w:type="dxa"/>
              <w:right w:w="80" w:type="dxa"/>
            </w:tcMar>
            <w:vAlign w:val="center"/>
          </w:tcPr>
          <w:p w14:paraId="608BC18A" w14:textId="77777777" w:rsidR="00074CEE" w:rsidRDefault="00E74CE9">
            <w:pPr>
              <w:jc w:val="center"/>
            </w:pPr>
            <w:r>
              <w:t>Resultado, contraindicación o limitación</w:t>
            </w:r>
          </w:p>
        </w:tc>
        <w:tc>
          <w:tcPr>
            <w:tcW w:w="2951" w:type="dxa"/>
            <w:shd w:val="clear" w:color="auto" w:fill="E7E6E6"/>
            <w:tcMar>
              <w:top w:w="70" w:type="dxa"/>
              <w:left w:w="80" w:type="dxa"/>
              <w:bottom w:w="70" w:type="dxa"/>
              <w:right w:w="80" w:type="dxa"/>
            </w:tcMar>
            <w:vAlign w:val="center"/>
          </w:tcPr>
          <w:p w14:paraId="6C8CB574" w14:textId="77777777" w:rsidR="00074CEE" w:rsidRPr="00CC0323" w:rsidRDefault="00E74CE9">
            <w:pPr>
              <w:jc w:val="center"/>
              <w:rPr>
                <w:lang w:val="es-CR"/>
              </w:rPr>
            </w:pPr>
            <w:r w:rsidRPr="00CC0323">
              <w:rPr>
                <w:lang w:val="es-CR"/>
              </w:rPr>
              <w:t>Razón por la que no resuelve la urgencia</w:t>
            </w:r>
          </w:p>
        </w:tc>
      </w:tr>
      <w:tr w:rsidR="00074CEE" w:rsidRPr="002F48D4" w14:paraId="0359957D" w14:textId="77777777">
        <w:trPr>
          <w:cantSplit/>
          <w:jc w:val="center"/>
        </w:trPr>
        <w:tc>
          <w:tcPr>
            <w:tcW w:w="2951" w:type="dxa"/>
            <w:tcMar>
              <w:top w:w="70" w:type="dxa"/>
              <w:left w:w="80" w:type="dxa"/>
              <w:bottom w:w="70" w:type="dxa"/>
              <w:right w:w="80" w:type="dxa"/>
            </w:tcMar>
            <w:vAlign w:val="center"/>
          </w:tcPr>
          <w:p w14:paraId="1D57E97A" w14:textId="77777777" w:rsidR="00074CEE" w:rsidRPr="00CC0323" w:rsidRDefault="00074CEE">
            <w:pPr>
              <w:rPr>
                <w:lang w:val="es-CR"/>
              </w:rPr>
            </w:pPr>
          </w:p>
        </w:tc>
        <w:tc>
          <w:tcPr>
            <w:tcW w:w="2376" w:type="dxa"/>
            <w:tcMar>
              <w:top w:w="70" w:type="dxa"/>
              <w:left w:w="80" w:type="dxa"/>
              <w:bottom w:w="70" w:type="dxa"/>
              <w:right w:w="80" w:type="dxa"/>
            </w:tcMar>
            <w:vAlign w:val="center"/>
          </w:tcPr>
          <w:p w14:paraId="50A4A8E3" w14:textId="77777777" w:rsidR="00074CEE" w:rsidRPr="00CC0323" w:rsidRDefault="00074CEE">
            <w:pPr>
              <w:rPr>
                <w:lang w:val="es-CR"/>
              </w:rPr>
            </w:pPr>
          </w:p>
        </w:tc>
        <w:tc>
          <w:tcPr>
            <w:tcW w:w="2664" w:type="dxa"/>
            <w:tcMar>
              <w:top w:w="70" w:type="dxa"/>
              <w:left w:w="80" w:type="dxa"/>
              <w:bottom w:w="70" w:type="dxa"/>
              <w:right w:w="80" w:type="dxa"/>
            </w:tcMar>
            <w:vAlign w:val="center"/>
          </w:tcPr>
          <w:p w14:paraId="57EFF5D0" w14:textId="77777777" w:rsidR="00074CEE" w:rsidRPr="00CC0323" w:rsidRDefault="00074CEE">
            <w:pPr>
              <w:rPr>
                <w:lang w:val="es-CR"/>
              </w:rPr>
            </w:pPr>
          </w:p>
        </w:tc>
        <w:tc>
          <w:tcPr>
            <w:tcW w:w="2951" w:type="dxa"/>
            <w:tcMar>
              <w:top w:w="70" w:type="dxa"/>
              <w:left w:w="80" w:type="dxa"/>
              <w:bottom w:w="70" w:type="dxa"/>
              <w:right w:w="80" w:type="dxa"/>
            </w:tcMar>
            <w:vAlign w:val="center"/>
          </w:tcPr>
          <w:p w14:paraId="2BB6153D" w14:textId="77777777" w:rsidR="00074CEE" w:rsidRPr="00CC0323" w:rsidRDefault="00074CEE">
            <w:pPr>
              <w:rPr>
                <w:lang w:val="es-CR"/>
              </w:rPr>
            </w:pPr>
          </w:p>
        </w:tc>
      </w:tr>
      <w:tr w:rsidR="00074CEE" w:rsidRPr="002F48D4" w14:paraId="6F5CF6E2" w14:textId="77777777">
        <w:trPr>
          <w:cantSplit/>
          <w:jc w:val="center"/>
        </w:trPr>
        <w:tc>
          <w:tcPr>
            <w:tcW w:w="2951" w:type="dxa"/>
            <w:tcMar>
              <w:top w:w="70" w:type="dxa"/>
              <w:left w:w="80" w:type="dxa"/>
              <w:bottom w:w="70" w:type="dxa"/>
              <w:right w:w="80" w:type="dxa"/>
            </w:tcMar>
            <w:vAlign w:val="center"/>
          </w:tcPr>
          <w:p w14:paraId="1EC88519" w14:textId="77777777" w:rsidR="00074CEE" w:rsidRPr="00CC0323" w:rsidRDefault="00074CEE">
            <w:pPr>
              <w:rPr>
                <w:lang w:val="es-CR"/>
              </w:rPr>
            </w:pPr>
          </w:p>
        </w:tc>
        <w:tc>
          <w:tcPr>
            <w:tcW w:w="2376" w:type="dxa"/>
            <w:tcMar>
              <w:top w:w="70" w:type="dxa"/>
              <w:left w:w="80" w:type="dxa"/>
              <w:bottom w:w="70" w:type="dxa"/>
              <w:right w:w="80" w:type="dxa"/>
            </w:tcMar>
            <w:vAlign w:val="center"/>
          </w:tcPr>
          <w:p w14:paraId="0DA6DBC3" w14:textId="77777777" w:rsidR="00074CEE" w:rsidRPr="00CC0323" w:rsidRDefault="00074CEE">
            <w:pPr>
              <w:rPr>
                <w:lang w:val="es-CR"/>
              </w:rPr>
            </w:pPr>
          </w:p>
        </w:tc>
        <w:tc>
          <w:tcPr>
            <w:tcW w:w="2664" w:type="dxa"/>
            <w:tcMar>
              <w:top w:w="70" w:type="dxa"/>
              <w:left w:w="80" w:type="dxa"/>
              <w:bottom w:w="70" w:type="dxa"/>
              <w:right w:w="80" w:type="dxa"/>
            </w:tcMar>
            <w:vAlign w:val="center"/>
          </w:tcPr>
          <w:p w14:paraId="55498CD9" w14:textId="77777777" w:rsidR="00074CEE" w:rsidRPr="00CC0323" w:rsidRDefault="00074CEE">
            <w:pPr>
              <w:rPr>
                <w:lang w:val="es-CR"/>
              </w:rPr>
            </w:pPr>
          </w:p>
        </w:tc>
        <w:tc>
          <w:tcPr>
            <w:tcW w:w="2951" w:type="dxa"/>
            <w:tcMar>
              <w:top w:w="70" w:type="dxa"/>
              <w:left w:w="80" w:type="dxa"/>
              <w:bottom w:w="70" w:type="dxa"/>
              <w:right w:w="80" w:type="dxa"/>
            </w:tcMar>
            <w:vAlign w:val="center"/>
          </w:tcPr>
          <w:p w14:paraId="01AD45D7" w14:textId="77777777" w:rsidR="00074CEE" w:rsidRPr="00CC0323" w:rsidRDefault="00074CEE">
            <w:pPr>
              <w:rPr>
                <w:lang w:val="es-CR"/>
              </w:rPr>
            </w:pPr>
          </w:p>
        </w:tc>
      </w:tr>
    </w:tbl>
    <w:p w14:paraId="5690D83C" w14:textId="77777777" w:rsidR="00074CEE" w:rsidRPr="00CC0323" w:rsidRDefault="00E74CE9">
      <w:pPr>
        <w:rPr>
          <w:lang w:val="es-CR"/>
        </w:rPr>
      </w:pPr>
      <w:r w:rsidRPr="00CC0323">
        <w:rPr>
          <w:lang w:val="es-CR"/>
        </w:rPr>
        <w:br w:type="page"/>
      </w:r>
    </w:p>
    <w:tbl>
      <w:tblPr>
        <w:tblW w:w="0" w:type="auto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944"/>
      </w:tblGrid>
      <w:tr w:rsidR="00074CEE" w:rsidRPr="002F48D4" w14:paraId="25A208F9" w14:textId="77777777">
        <w:trPr>
          <w:cantSplit/>
          <w:jc w:val="center"/>
        </w:trPr>
        <w:tc>
          <w:tcPr>
            <w:tcW w:w="10944" w:type="dxa"/>
            <w:shd w:val="clear" w:color="auto" w:fill="D9E2F3"/>
            <w:tcMar>
              <w:top w:w="70" w:type="dxa"/>
              <w:left w:w="80" w:type="dxa"/>
              <w:bottom w:w="70" w:type="dxa"/>
              <w:right w:w="80" w:type="dxa"/>
            </w:tcMar>
            <w:vAlign w:val="center"/>
          </w:tcPr>
          <w:p w14:paraId="03671BCC" w14:textId="58605591" w:rsidR="00074CEE" w:rsidRPr="00260BD7" w:rsidRDefault="00CC0323">
            <w:pPr>
              <w:keepNext/>
              <w:rPr>
                <w:b/>
                <w:bCs/>
                <w:lang w:val="es-CR"/>
              </w:rPr>
            </w:pPr>
            <w:r w:rsidRPr="00260BD7">
              <w:rPr>
                <w:b/>
                <w:bCs/>
                <w:sz w:val="18"/>
                <w:lang w:val="es-CR"/>
              </w:rPr>
              <w:lastRenderedPageBreak/>
              <w:t xml:space="preserve">7. JUSTIFICACIÓN BASADA EN EVIDENCIA, BALANCE BENEFICIO-RIESGO </w:t>
            </w:r>
          </w:p>
        </w:tc>
      </w:tr>
    </w:tbl>
    <w:p w14:paraId="543F0435" w14:textId="77777777" w:rsidR="00074CEE" w:rsidRPr="00CC0323" w:rsidRDefault="00074CEE">
      <w:pPr>
        <w:rPr>
          <w:lang w:val="es-CR"/>
        </w:rPr>
      </w:pPr>
    </w:p>
    <w:tbl>
      <w:tblPr>
        <w:tblW w:w="0" w:type="auto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944"/>
      </w:tblGrid>
      <w:tr w:rsidR="00074CEE" w14:paraId="3DBE9307" w14:textId="77777777">
        <w:trPr>
          <w:cantSplit/>
          <w:jc w:val="center"/>
        </w:trPr>
        <w:tc>
          <w:tcPr>
            <w:tcW w:w="10944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915799" w14:textId="77777777" w:rsidR="00074CEE" w:rsidRPr="009B700B" w:rsidRDefault="00E74CE9">
            <w:pPr>
              <w:spacing w:after="30"/>
              <w:rPr>
                <w:bCs/>
              </w:rPr>
            </w:pPr>
            <w:r w:rsidRPr="00CC0323">
              <w:rPr>
                <w:b/>
                <w:lang w:val="es-CR"/>
              </w:rPr>
              <w:t xml:space="preserve">Síntesis de la evidencia aplicable: </w:t>
            </w:r>
            <w:r w:rsidRPr="009B700B">
              <w:rPr>
                <w:bCs/>
                <w:lang w:val="es-CR"/>
              </w:rPr>
              <w:t xml:space="preserve">describa eficacia, seguridad, calidad de la evidencia y aplicabilidad al caso. </w:t>
            </w:r>
            <w:r w:rsidRPr="009B700B">
              <w:rPr>
                <w:bCs/>
              </w:rPr>
              <w:t>Adjunte bibliografía.</w:t>
            </w:r>
          </w:p>
          <w:p w14:paraId="32DA431A" w14:textId="77777777" w:rsidR="00074CEE" w:rsidRDefault="00E74CE9">
            <w:pPr>
              <w:pBdr>
                <w:bottom w:val="single" w:sz="4" w:space="1" w:color="000000"/>
              </w:pBdr>
              <w:spacing w:after="20"/>
            </w:pPr>
            <w:r>
              <w:t> </w:t>
            </w:r>
          </w:p>
          <w:p w14:paraId="7A4D10F6" w14:textId="77777777" w:rsidR="00074CEE" w:rsidRDefault="00E74CE9">
            <w:pPr>
              <w:pBdr>
                <w:bottom w:val="single" w:sz="4" w:space="1" w:color="000000"/>
              </w:pBdr>
              <w:spacing w:after="20"/>
            </w:pPr>
            <w:r>
              <w:t> </w:t>
            </w:r>
          </w:p>
          <w:p w14:paraId="7990A95F" w14:textId="77777777" w:rsidR="00074CEE" w:rsidRDefault="00E74CE9">
            <w:pPr>
              <w:pBdr>
                <w:bottom w:val="single" w:sz="4" w:space="1" w:color="000000"/>
              </w:pBdr>
              <w:spacing w:after="20"/>
            </w:pPr>
            <w:r>
              <w:t> </w:t>
            </w:r>
          </w:p>
        </w:tc>
      </w:tr>
      <w:tr w:rsidR="00074CEE" w:rsidRPr="002F48D4" w14:paraId="668E61FA" w14:textId="77777777">
        <w:trPr>
          <w:cantSplit/>
          <w:jc w:val="center"/>
        </w:trPr>
        <w:tc>
          <w:tcPr>
            <w:tcW w:w="10944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1B5493" w14:textId="77777777" w:rsidR="00074CEE" w:rsidRPr="00CC0323" w:rsidRDefault="00E74CE9">
            <w:pPr>
              <w:spacing w:after="30"/>
              <w:rPr>
                <w:lang w:val="es-CR"/>
              </w:rPr>
            </w:pPr>
            <w:r w:rsidRPr="00CC0323">
              <w:rPr>
                <w:b/>
                <w:lang w:val="es-CR"/>
              </w:rPr>
              <w:t>Beneficio clínico esperado y objetivo terapéutico medible:</w:t>
            </w:r>
          </w:p>
          <w:p w14:paraId="5A886DDB" w14:textId="77777777" w:rsidR="00074CEE" w:rsidRPr="00CC0323" w:rsidRDefault="00E74CE9">
            <w:pPr>
              <w:pBdr>
                <w:bottom w:val="single" w:sz="4" w:space="1" w:color="000000"/>
              </w:pBdr>
              <w:spacing w:after="20"/>
              <w:rPr>
                <w:lang w:val="es-CR"/>
              </w:rPr>
            </w:pPr>
            <w:r w:rsidRPr="00CC0323">
              <w:rPr>
                <w:lang w:val="es-CR"/>
              </w:rPr>
              <w:t> </w:t>
            </w:r>
          </w:p>
          <w:p w14:paraId="3EEB5E53" w14:textId="77777777" w:rsidR="00074CEE" w:rsidRPr="00CC0323" w:rsidRDefault="00E74CE9">
            <w:pPr>
              <w:pBdr>
                <w:bottom w:val="single" w:sz="4" w:space="1" w:color="000000"/>
              </w:pBdr>
              <w:spacing w:after="20"/>
              <w:rPr>
                <w:lang w:val="es-CR"/>
              </w:rPr>
            </w:pPr>
            <w:r w:rsidRPr="00CC0323">
              <w:rPr>
                <w:lang w:val="es-CR"/>
              </w:rPr>
              <w:t> </w:t>
            </w:r>
          </w:p>
        </w:tc>
      </w:tr>
      <w:tr w:rsidR="00074CEE" w:rsidRPr="002F48D4" w14:paraId="3E43BE25" w14:textId="77777777">
        <w:trPr>
          <w:cantSplit/>
          <w:jc w:val="center"/>
        </w:trPr>
        <w:tc>
          <w:tcPr>
            <w:tcW w:w="10944" w:type="dxa"/>
            <w:tcMar>
              <w:top w:w="70" w:type="dxa"/>
              <w:left w:w="80" w:type="dxa"/>
              <w:bottom w:w="70" w:type="dxa"/>
              <w:right w:w="80" w:type="dxa"/>
            </w:tcMar>
            <w:vAlign w:val="center"/>
          </w:tcPr>
          <w:p w14:paraId="6FDE4D2E" w14:textId="77777777" w:rsidR="00074CEE" w:rsidRPr="00CC0323" w:rsidRDefault="00E74CE9">
            <w:pPr>
              <w:rPr>
                <w:lang w:val="es-CR"/>
              </w:rPr>
            </w:pPr>
            <w:r w:rsidRPr="00CC0323">
              <w:rPr>
                <w:lang w:val="es-CR"/>
              </w:rPr>
              <w:t>Referencias adjuntas: □ Guía clínica   □ Evaluación de tecnología sanitaria / revisión sistemática   □ Ensayo clínico   □ Serie o reporte de casos   □ Otra: ______________________________</w:t>
            </w:r>
          </w:p>
        </w:tc>
      </w:tr>
      <w:tr w:rsidR="00074CEE" w:rsidRPr="002F48D4" w14:paraId="52ED09D4" w14:textId="77777777">
        <w:trPr>
          <w:cantSplit/>
          <w:jc w:val="center"/>
        </w:trPr>
        <w:tc>
          <w:tcPr>
            <w:tcW w:w="10944" w:type="dxa"/>
            <w:shd w:val="clear" w:color="auto" w:fill="D9E2F3"/>
            <w:tcMar>
              <w:top w:w="70" w:type="dxa"/>
              <w:left w:w="80" w:type="dxa"/>
              <w:bottom w:w="70" w:type="dxa"/>
              <w:right w:w="80" w:type="dxa"/>
            </w:tcMar>
            <w:vAlign w:val="center"/>
          </w:tcPr>
          <w:p w14:paraId="47E26297" w14:textId="56984E16" w:rsidR="00074CEE" w:rsidRPr="00260BD7" w:rsidRDefault="00A9434F">
            <w:pPr>
              <w:keepNext/>
              <w:rPr>
                <w:b/>
                <w:bCs/>
                <w:lang w:val="es-CR"/>
              </w:rPr>
            </w:pPr>
            <w:r>
              <w:rPr>
                <w:b/>
                <w:bCs/>
                <w:sz w:val="18"/>
                <w:lang w:val="es-CR"/>
              </w:rPr>
              <w:t>8</w:t>
            </w:r>
            <w:r w:rsidR="00E74CE9" w:rsidRPr="00260BD7">
              <w:rPr>
                <w:b/>
                <w:bCs/>
                <w:sz w:val="18"/>
                <w:lang w:val="es-CR"/>
              </w:rPr>
              <w:t>. DATOS Y DECLARACIÓN DEL MÉDICO PRESCRIPTOR</w:t>
            </w:r>
          </w:p>
        </w:tc>
      </w:tr>
    </w:tbl>
    <w:p w14:paraId="6A9EF516" w14:textId="77777777" w:rsidR="00074CEE" w:rsidRPr="00CC0323" w:rsidRDefault="00074CEE">
      <w:pPr>
        <w:rPr>
          <w:lang w:val="es-CR"/>
        </w:rPr>
      </w:pPr>
    </w:p>
    <w:tbl>
      <w:tblPr>
        <w:tblW w:w="0" w:type="auto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664"/>
        <w:gridCol w:w="2808"/>
        <w:gridCol w:w="2088"/>
        <w:gridCol w:w="3384"/>
      </w:tblGrid>
      <w:tr w:rsidR="00074CEE" w14:paraId="7F1DD03A" w14:textId="77777777">
        <w:trPr>
          <w:cantSplit/>
          <w:jc w:val="center"/>
        </w:trPr>
        <w:tc>
          <w:tcPr>
            <w:tcW w:w="2664" w:type="dxa"/>
            <w:tcMar>
              <w:top w:w="70" w:type="dxa"/>
              <w:left w:w="80" w:type="dxa"/>
              <w:bottom w:w="70" w:type="dxa"/>
              <w:right w:w="80" w:type="dxa"/>
            </w:tcMar>
            <w:vAlign w:val="center"/>
          </w:tcPr>
          <w:p w14:paraId="6F2D3C7C" w14:textId="77777777" w:rsidR="00074CEE" w:rsidRDefault="00E74CE9">
            <w:r>
              <w:rPr>
                <w:b/>
              </w:rPr>
              <w:t>Nombre completo:</w:t>
            </w:r>
          </w:p>
        </w:tc>
        <w:tc>
          <w:tcPr>
            <w:tcW w:w="4896" w:type="dxa"/>
            <w:gridSpan w:val="2"/>
            <w:tcMar>
              <w:top w:w="70" w:type="dxa"/>
              <w:left w:w="80" w:type="dxa"/>
              <w:bottom w:w="70" w:type="dxa"/>
              <w:right w:w="80" w:type="dxa"/>
            </w:tcMar>
            <w:vAlign w:val="center"/>
          </w:tcPr>
          <w:p w14:paraId="357645AD" w14:textId="77777777" w:rsidR="00074CEE" w:rsidRDefault="00074CEE"/>
        </w:tc>
        <w:tc>
          <w:tcPr>
            <w:tcW w:w="3384" w:type="dxa"/>
            <w:tcMar>
              <w:top w:w="70" w:type="dxa"/>
              <w:left w:w="80" w:type="dxa"/>
              <w:bottom w:w="70" w:type="dxa"/>
              <w:right w:w="80" w:type="dxa"/>
            </w:tcMar>
            <w:vAlign w:val="center"/>
          </w:tcPr>
          <w:p w14:paraId="155BD597" w14:textId="77777777" w:rsidR="00074CEE" w:rsidRDefault="00E74CE9">
            <w:r>
              <w:t>Código: _______________________</w:t>
            </w:r>
          </w:p>
        </w:tc>
      </w:tr>
      <w:tr w:rsidR="00074CEE" w14:paraId="3C816450" w14:textId="77777777">
        <w:trPr>
          <w:cantSplit/>
          <w:jc w:val="center"/>
        </w:trPr>
        <w:tc>
          <w:tcPr>
            <w:tcW w:w="2664" w:type="dxa"/>
            <w:tcMar>
              <w:top w:w="70" w:type="dxa"/>
              <w:left w:w="80" w:type="dxa"/>
              <w:bottom w:w="70" w:type="dxa"/>
              <w:right w:w="80" w:type="dxa"/>
            </w:tcMar>
            <w:vAlign w:val="center"/>
          </w:tcPr>
          <w:p w14:paraId="35CA4120" w14:textId="77777777" w:rsidR="00074CEE" w:rsidRDefault="00E74CE9">
            <w:r>
              <w:rPr>
                <w:b/>
              </w:rPr>
              <w:t>Especialidad / servicio:</w:t>
            </w:r>
          </w:p>
        </w:tc>
        <w:tc>
          <w:tcPr>
            <w:tcW w:w="2808" w:type="dxa"/>
            <w:tcMar>
              <w:top w:w="70" w:type="dxa"/>
              <w:left w:w="80" w:type="dxa"/>
              <w:bottom w:w="70" w:type="dxa"/>
              <w:right w:w="80" w:type="dxa"/>
            </w:tcMar>
            <w:vAlign w:val="center"/>
          </w:tcPr>
          <w:p w14:paraId="2B312C70" w14:textId="77777777" w:rsidR="00074CEE" w:rsidRDefault="00074CEE"/>
        </w:tc>
        <w:tc>
          <w:tcPr>
            <w:tcW w:w="2088" w:type="dxa"/>
            <w:tcMar>
              <w:top w:w="70" w:type="dxa"/>
              <w:left w:w="80" w:type="dxa"/>
              <w:bottom w:w="70" w:type="dxa"/>
              <w:right w:w="80" w:type="dxa"/>
            </w:tcMar>
            <w:vAlign w:val="center"/>
          </w:tcPr>
          <w:p w14:paraId="188286ED" w14:textId="77777777" w:rsidR="00074CEE" w:rsidRDefault="00E74CE9">
            <w:r>
              <w:rPr>
                <w:b/>
              </w:rPr>
              <w:t>Teléfono / extensión:</w:t>
            </w:r>
          </w:p>
        </w:tc>
        <w:tc>
          <w:tcPr>
            <w:tcW w:w="3384" w:type="dxa"/>
            <w:tcMar>
              <w:top w:w="70" w:type="dxa"/>
              <w:left w:w="80" w:type="dxa"/>
              <w:bottom w:w="70" w:type="dxa"/>
              <w:right w:w="80" w:type="dxa"/>
            </w:tcMar>
            <w:vAlign w:val="center"/>
          </w:tcPr>
          <w:p w14:paraId="627EFB73" w14:textId="77777777" w:rsidR="00074CEE" w:rsidRDefault="00074CEE"/>
        </w:tc>
      </w:tr>
      <w:tr w:rsidR="00074CEE" w14:paraId="2EFCC2C7" w14:textId="77777777">
        <w:trPr>
          <w:cantSplit/>
          <w:jc w:val="center"/>
        </w:trPr>
        <w:tc>
          <w:tcPr>
            <w:tcW w:w="2664" w:type="dxa"/>
            <w:tcMar>
              <w:top w:w="70" w:type="dxa"/>
              <w:left w:w="80" w:type="dxa"/>
              <w:bottom w:w="70" w:type="dxa"/>
              <w:right w:w="80" w:type="dxa"/>
            </w:tcMar>
            <w:vAlign w:val="center"/>
          </w:tcPr>
          <w:p w14:paraId="4AF21C5D" w14:textId="77777777" w:rsidR="00074CEE" w:rsidRDefault="00E74CE9">
            <w:r>
              <w:rPr>
                <w:b/>
              </w:rPr>
              <w:t>Correo institucional:</w:t>
            </w:r>
          </w:p>
        </w:tc>
        <w:tc>
          <w:tcPr>
            <w:tcW w:w="4896" w:type="dxa"/>
            <w:gridSpan w:val="2"/>
            <w:tcMar>
              <w:top w:w="70" w:type="dxa"/>
              <w:left w:w="80" w:type="dxa"/>
              <w:bottom w:w="70" w:type="dxa"/>
              <w:right w:w="80" w:type="dxa"/>
            </w:tcMar>
            <w:vAlign w:val="center"/>
          </w:tcPr>
          <w:p w14:paraId="45370AAE" w14:textId="77777777" w:rsidR="00074CEE" w:rsidRDefault="00074CEE"/>
        </w:tc>
        <w:tc>
          <w:tcPr>
            <w:tcW w:w="3384" w:type="dxa"/>
            <w:tcMar>
              <w:top w:w="70" w:type="dxa"/>
              <w:left w:w="80" w:type="dxa"/>
              <w:bottom w:w="70" w:type="dxa"/>
              <w:right w:w="80" w:type="dxa"/>
            </w:tcMar>
            <w:vAlign w:val="center"/>
          </w:tcPr>
          <w:p w14:paraId="6BA18874" w14:textId="77777777" w:rsidR="00074CEE" w:rsidRDefault="00E74CE9">
            <w:r>
              <w:t>Firma digital / firma: _______________________</w:t>
            </w:r>
          </w:p>
        </w:tc>
      </w:tr>
      <w:tr w:rsidR="00074CEE" w:rsidRPr="009B700B" w14:paraId="09985CC1" w14:textId="77777777">
        <w:trPr>
          <w:cantSplit/>
          <w:jc w:val="center"/>
        </w:trPr>
        <w:tc>
          <w:tcPr>
            <w:tcW w:w="10944" w:type="dxa"/>
            <w:gridSpan w:val="4"/>
            <w:tcMar>
              <w:top w:w="70" w:type="dxa"/>
              <w:left w:w="80" w:type="dxa"/>
              <w:bottom w:w="70" w:type="dxa"/>
              <w:right w:w="80" w:type="dxa"/>
            </w:tcMar>
            <w:vAlign w:val="center"/>
          </w:tcPr>
          <w:p w14:paraId="31C910DB" w14:textId="08D57A76" w:rsidR="00074CEE" w:rsidRPr="009B700B" w:rsidRDefault="00E74CE9">
            <w:pPr>
              <w:rPr>
                <w:lang w:val="es-CR"/>
              </w:rPr>
            </w:pPr>
            <w:r w:rsidRPr="00CC0323">
              <w:rPr>
                <w:lang w:val="es-CR"/>
              </w:rPr>
              <w:t xml:space="preserve">Declaro que la información aportada es completa y verificable, que la opción solicitada no está incluida en el FTI y que se confirmó una alternativa comercializada en el país con disponibilidad para compra inmediata. </w:t>
            </w:r>
            <w:r w:rsidRPr="009B700B">
              <w:rPr>
                <w:b/>
                <w:lang w:val="es-CR"/>
              </w:rPr>
              <w:t xml:space="preserve">Fecha: </w:t>
            </w:r>
            <w:r w:rsidRPr="009B700B">
              <w:rPr>
                <w:lang w:val="es-CR"/>
              </w:rPr>
              <w:t>____/____/_____</w:t>
            </w:r>
          </w:p>
        </w:tc>
      </w:tr>
    </w:tbl>
    <w:p w14:paraId="352B1E9F" w14:textId="77777777" w:rsidR="00074CEE" w:rsidRPr="009B700B" w:rsidRDefault="00E74CE9">
      <w:pPr>
        <w:rPr>
          <w:lang w:val="es-CR"/>
        </w:rPr>
      </w:pPr>
      <w:r w:rsidRPr="009B700B">
        <w:rPr>
          <w:lang w:val="es-CR"/>
        </w:rPr>
        <w:br w:type="page"/>
      </w:r>
    </w:p>
    <w:tbl>
      <w:tblPr>
        <w:tblW w:w="0" w:type="auto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944"/>
      </w:tblGrid>
      <w:tr w:rsidR="00074CEE" w:rsidRPr="002F48D4" w14:paraId="5EB531A9" w14:textId="77777777">
        <w:trPr>
          <w:cantSplit/>
          <w:jc w:val="center"/>
        </w:trPr>
        <w:tc>
          <w:tcPr>
            <w:tcW w:w="10944" w:type="dxa"/>
            <w:shd w:val="clear" w:color="auto" w:fill="D9E2F3"/>
            <w:tcMar>
              <w:top w:w="70" w:type="dxa"/>
              <w:left w:w="80" w:type="dxa"/>
              <w:bottom w:w="70" w:type="dxa"/>
              <w:right w:w="80" w:type="dxa"/>
            </w:tcMar>
            <w:vAlign w:val="center"/>
          </w:tcPr>
          <w:p w14:paraId="524290AE" w14:textId="370A14F0" w:rsidR="00074CEE" w:rsidRPr="00260BD7" w:rsidRDefault="00A9434F">
            <w:pPr>
              <w:keepNext/>
              <w:rPr>
                <w:b/>
                <w:bCs/>
                <w:lang w:val="es-CR"/>
              </w:rPr>
            </w:pPr>
            <w:r>
              <w:rPr>
                <w:b/>
                <w:bCs/>
                <w:sz w:val="18"/>
                <w:lang w:val="es-CR"/>
              </w:rPr>
              <w:lastRenderedPageBreak/>
              <w:t>9</w:t>
            </w:r>
            <w:r w:rsidR="00E74CE9" w:rsidRPr="00260BD7">
              <w:rPr>
                <w:b/>
                <w:bCs/>
                <w:sz w:val="18"/>
                <w:lang w:val="es-CR"/>
              </w:rPr>
              <w:t xml:space="preserve">. RECEPCIÓN Y ANÁLISIS TÉCNICO DE LA DIRECCIÓN DE FARMACOEPIDEMIOLOGÍA </w:t>
            </w:r>
          </w:p>
        </w:tc>
      </w:tr>
    </w:tbl>
    <w:p w14:paraId="683F010D" w14:textId="77777777" w:rsidR="00074CEE" w:rsidRPr="00CC0323" w:rsidRDefault="00074CEE">
      <w:pPr>
        <w:rPr>
          <w:lang w:val="es-CR"/>
        </w:rPr>
      </w:pPr>
    </w:p>
    <w:tbl>
      <w:tblPr>
        <w:tblW w:w="0" w:type="auto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664"/>
        <w:gridCol w:w="2808"/>
        <w:gridCol w:w="2088"/>
        <w:gridCol w:w="3384"/>
      </w:tblGrid>
      <w:tr w:rsidR="00074CEE" w14:paraId="2C8F770A" w14:textId="77777777">
        <w:trPr>
          <w:cantSplit/>
          <w:jc w:val="center"/>
        </w:trPr>
        <w:tc>
          <w:tcPr>
            <w:tcW w:w="2664" w:type="dxa"/>
            <w:tcMar>
              <w:top w:w="70" w:type="dxa"/>
              <w:left w:w="80" w:type="dxa"/>
              <w:bottom w:w="70" w:type="dxa"/>
              <w:right w:w="80" w:type="dxa"/>
            </w:tcMar>
            <w:vAlign w:val="center"/>
          </w:tcPr>
          <w:p w14:paraId="541835B3" w14:textId="77777777" w:rsidR="00074CEE" w:rsidRDefault="00E74CE9">
            <w:r>
              <w:rPr>
                <w:b/>
              </w:rPr>
              <w:t>Fecha/hora de recepción:</w:t>
            </w:r>
          </w:p>
        </w:tc>
        <w:tc>
          <w:tcPr>
            <w:tcW w:w="2808" w:type="dxa"/>
            <w:tcMar>
              <w:top w:w="70" w:type="dxa"/>
              <w:left w:w="80" w:type="dxa"/>
              <w:bottom w:w="70" w:type="dxa"/>
              <w:right w:w="80" w:type="dxa"/>
            </w:tcMar>
            <w:vAlign w:val="center"/>
          </w:tcPr>
          <w:p w14:paraId="3FD0F609" w14:textId="77777777" w:rsidR="00074CEE" w:rsidRDefault="00E74CE9">
            <w:r>
              <w:t>____/____/________  ________</w:t>
            </w:r>
          </w:p>
        </w:tc>
        <w:tc>
          <w:tcPr>
            <w:tcW w:w="2088" w:type="dxa"/>
            <w:tcMar>
              <w:top w:w="70" w:type="dxa"/>
              <w:left w:w="80" w:type="dxa"/>
              <w:bottom w:w="70" w:type="dxa"/>
              <w:right w:w="80" w:type="dxa"/>
            </w:tcMar>
            <w:vAlign w:val="center"/>
          </w:tcPr>
          <w:p w14:paraId="4E7B8139" w14:textId="77777777" w:rsidR="00074CEE" w:rsidRDefault="00E74CE9">
            <w:r>
              <w:rPr>
                <w:b/>
              </w:rPr>
              <w:t>Consecutivo DFE:</w:t>
            </w:r>
          </w:p>
        </w:tc>
        <w:tc>
          <w:tcPr>
            <w:tcW w:w="3384" w:type="dxa"/>
            <w:tcMar>
              <w:top w:w="70" w:type="dxa"/>
              <w:left w:w="80" w:type="dxa"/>
              <w:bottom w:w="70" w:type="dxa"/>
              <w:right w:w="80" w:type="dxa"/>
            </w:tcMar>
            <w:vAlign w:val="center"/>
          </w:tcPr>
          <w:p w14:paraId="73194C42" w14:textId="77777777" w:rsidR="00074CEE" w:rsidRDefault="00E74CE9">
            <w:r>
              <w:t>____________________________</w:t>
            </w:r>
          </w:p>
        </w:tc>
      </w:tr>
      <w:tr w:rsidR="00074CEE" w:rsidRPr="00CC0323" w14:paraId="7AF0DDA6" w14:textId="77777777">
        <w:trPr>
          <w:cantSplit/>
          <w:jc w:val="center"/>
        </w:trPr>
        <w:tc>
          <w:tcPr>
            <w:tcW w:w="2664" w:type="dxa"/>
            <w:tcMar>
              <w:top w:w="70" w:type="dxa"/>
              <w:left w:w="80" w:type="dxa"/>
              <w:bottom w:w="70" w:type="dxa"/>
              <w:right w:w="80" w:type="dxa"/>
            </w:tcMar>
            <w:vAlign w:val="center"/>
          </w:tcPr>
          <w:p w14:paraId="16D6863D" w14:textId="77777777" w:rsidR="00074CEE" w:rsidRDefault="00E74CE9">
            <w:r>
              <w:rPr>
                <w:b/>
              </w:rPr>
              <w:t>Medio de recepción:</w:t>
            </w:r>
          </w:p>
        </w:tc>
        <w:tc>
          <w:tcPr>
            <w:tcW w:w="8280" w:type="dxa"/>
            <w:gridSpan w:val="3"/>
            <w:tcMar>
              <w:top w:w="70" w:type="dxa"/>
              <w:left w:w="80" w:type="dxa"/>
              <w:bottom w:w="70" w:type="dxa"/>
              <w:right w:w="80" w:type="dxa"/>
            </w:tcMar>
            <w:vAlign w:val="center"/>
          </w:tcPr>
          <w:p w14:paraId="3EE89034" w14:textId="15A72EB1" w:rsidR="00074CEE" w:rsidRPr="00CC0323" w:rsidRDefault="00E74CE9">
            <w:pPr>
              <w:rPr>
                <w:lang w:val="es-CR"/>
              </w:rPr>
            </w:pPr>
            <w:r w:rsidRPr="00CC0323">
              <w:rPr>
                <w:lang w:val="es-CR"/>
              </w:rPr>
              <w:t xml:space="preserve">□ Correo institucional   □ </w:t>
            </w:r>
            <w:r w:rsidR="009B700B">
              <w:rPr>
                <w:lang w:val="es-CR"/>
              </w:rPr>
              <w:t>SAYC</w:t>
            </w:r>
            <w:r w:rsidRPr="00CC0323">
              <w:rPr>
                <w:lang w:val="es-CR"/>
              </w:rPr>
              <w:t xml:space="preserve">   □ Otro: ______________________________</w:t>
            </w:r>
          </w:p>
        </w:tc>
      </w:tr>
      <w:tr w:rsidR="00074CEE" w14:paraId="7E6A5C8A" w14:textId="77777777">
        <w:trPr>
          <w:cantSplit/>
          <w:jc w:val="center"/>
        </w:trPr>
        <w:tc>
          <w:tcPr>
            <w:tcW w:w="2664" w:type="dxa"/>
            <w:tcMar>
              <w:top w:w="70" w:type="dxa"/>
              <w:left w:w="80" w:type="dxa"/>
              <w:bottom w:w="70" w:type="dxa"/>
              <w:right w:w="80" w:type="dxa"/>
            </w:tcMar>
            <w:vAlign w:val="center"/>
          </w:tcPr>
          <w:p w14:paraId="05742371" w14:textId="77777777" w:rsidR="00074CEE" w:rsidRDefault="00E74CE9">
            <w:r>
              <w:rPr>
                <w:b/>
              </w:rPr>
              <w:t>Áreas técnicas participantes:</w:t>
            </w:r>
          </w:p>
        </w:tc>
        <w:tc>
          <w:tcPr>
            <w:tcW w:w="8280" w:type="dxa"/>
            <w:gridSpan w:val="3"/>
            <w:tcMar>
              <w:top w:w="70" w:type="dxa"/>
              <w:left w:w="80" w:type="dxa"/>
              <w:bottom w:w="70" w:type="dxa"/>
              <w:right w:w="80" w:type="dxa"/>
            </w:tcMar>
            <w:vAlign w:val="center"/>
          </w:tcPr>
          <w:p w14:paraId="53805C86" w14:textId="77777777" w:rsidR="00074CEE" w:rsidRDefault="00E74CE9">
            <w:r>
              <w:t xml:space="preserve">□ </w:t>
            </w:r>
            <w:r w:rsidRPr="00BC7D59">
              <w:t>AMTC   □ AFEC</w:t>
            </w:r>
            <w:r>
              <w:t xml:space="preserve">   □ Otra: ______________________________</w:t>
            </w:r>
          </w:p>
        </w:tc>
      </w:tr>
      <w:tr w:rsidR="00074CEE" w14:paraId="15A73D8C" w14:textId="77777777">
        <w:trPr>
          <w:cantSplit/>
          <w:jc w:val="center"/>
        </w:trPr>
        <w:tc>
          <w:tcPr>
            <w:tcW w:w="2664" w:type="dxa"/>
            <w:tcMar>
              <w:top w:w="70" w:type="dxa"/>
              <w:left w:w="80" w:type="dxa"/>
              <w:bottom w:w="70" w:type="dxa"/>
              <w:right w:w="80" w:type="dxa"/>
            </w:tcMar>
            <w:vAlign w:val="center"/>
          </w:tcPr>
          <w:p w14:paraId="516D0E7F" w14:textId="77777777" w:rsidR="00074CEE" w:rsidRDefault="00E74CE9">
            <w:r>
              <w:rPr>
                <w:b/>
              </w:rPr>
              <w:t>Analistas responsables:</w:t>
            </w:r>
          </w:p>
        </w:tc>
        <w:tc>
          <w:tcPr>
            <w:tcW w:w="8280" w:type="dxa"/>
            <w:gridSpan w:val="3"/>
            <w:tcMar>
              <w:top w:w="70" w:type="dxa"/>
              <w:left w:w="80" w:type="dxa"/>
              <w:bottom w:w="70" w:type="dxa"/>
              <w:right w:w="80" w:type="dxa"/>
            </w:tcMar>
            <w:vAlign w:val="center"/>
          </w:tcPr>
          <w:p w14:paraId="5FD1FB6C" w14:textId="77777777" w:rsidR="00074CEE" w:rsidRDefault="00074CEE"/>
        </w:tc>
      </w:tr>
      <w:tr w:rsidR="00074CEE" w:rsidRPr="00CC0323" w14:paraId="72AC0AC5" w14:textId="77777777">
        <w:trPr>
          <w:cantSplit/>
          <w:jc w:val="center"/>
        </w:trPr>
        <w:tc>
          <w:tcPr>
            <w:tcW w:w="2664" w:type="dxa"/>
            <w:tcMar>
              <w:top w:w="70" w:type="dxa"/>
              <w:left w:w="80" w:type="dxa"/>
              <w:bottom w:w="70" w:type="dxa"/>
              <w:right w:w="80" w:type="dxa"/>
            </w:tcMar>
            <w:vAlign w:val="center"/>
          </w:tcPr>
          <w:p w14:paraId="4BF0D922" w14:textId="77777777" w:rsidR="00074CEE" w:rsidRDefault="00E74CE9">
            <w:r>
              <w:rPr>
                <w:b/>
              </w:rPr>
              <w:t>Información adicional solicitada:</w:t>
            </w:r>
          </w:p>
        </w:tc>
        <w:tc>
          <w:tcPr>
            <w:tcW w:w="8280" w:type="dxa"/>
            <w:gridSpan w:val="3"/>
            <w:tcMar>
              <w:top w:w="70" w:type="dxa"/>
              <w:left w:w="80" w:type="dxa"/>
              <w:bottom w:w="70" w:type="dxa"/>
              <w:right w:w="80" w:type="dxa"/>
            </w:tcMar>
            <w:vAlign w:val="center"/>
          </w:tcPr>
          <w:p w14:paraId="71C6CCCF" w14:textId="4092104D" w:rsidR="00074CEE" w:rsidRPr="00CC0323" w:rsidRDefault="00E74CE9">
            <w:pPr>
              <w:rPr>
                <w:lang w:val="es-CR"/>
              </w:rPr>
            </w:pPr>
            <w:r w:rsidRPr="00CC0323">
              <w:rPr>
                <w:lang w:val="es-CR"/>
              </w:rPr>
              <w:t>□ No   □ Sí. Fecha: __________________  Detalle: ________________________________________________</w:t>
            </w:r>
          </w:p>
        </w:tc>
      </w:tr>
      <w:tr w:rsidR="00074CEE" w14:paraId="6B8ABF42" w14:textId="77777777">
        <w:trPr>
          <w:cantSplit/>
          <w:jc w:val="center"/>
        </w:trPr>
        <w:tc>
          <w:tcPr>
            <w:tcW w:w="2664" w:type="dxa"/>
            <w:tcMar>
              <w:top w:w="70" w:type="dxa"/>
              <w:left w:w="80" w:type="dxa"/>
              <w:bottom w:w="70" w:type="dxa"/>
              <w:right w:w="80" w:type="dxa"/>
            </w:tcMar>
            <w:vAlign w:val="center"/>
          </w:tcPr>
          <w:p w14:paraId="4D262538" w14:textId="77777777" w:rsidR="00074CEE" w:rsidRPr="00CC0323" w:rsidRDefault="00E74CE9">
            <w:pPr>
              <w:rPr>
                <w:lang w:val="es-CR"/>
              </w:rPr>
            </w:pPr>
            <w:r w:rsidRPr="00CC0323">
              <w:rPr>
                <w:b/>
                <w:lang w:val="es-CR"/>
              </w:rPr>
              <w:t>Fecha/hora de cierre del análisis:</w:t>
            </w:r>
          </w:p>
        </w:tc>
        <w:tc>
          <w:tcPr>
            <w:tcW w:w="2808" w:type="dxa"/>
            <w:tcMar>
              <w:top w:w="70" w:type="dxa"/>
              <w:left w:w="80" w:type="dxa"/>
              <w:bottom w:w="70" w:type="dxa"/>
              <w:right w:w="80" w:type="dxa"/>
            </w:tcMar>
            <w:vAlign w:val="center"/>
          </w:tcPr>
          <w:p w14:paraId="4B6EC6B6" w14:textId="77777777" w:rsidR="00074CEE" w:rsidRDefault="00E74CE9">
            <w:r>
              <w:t>____/____/________  ________</w:t>
            </w:r>
          </w:p>
        </w:tc>
        <w:tc>
          <w:tcPr>
            <w:tcW w:w="2088" w:type="dxa"/>
            <w:tcMar>
              <w:top w:w="70" w:type="dxa"/>
              <w:left w:w="80" w:type="dxa"/>
              <w:bottom w:w="70" w:type="dxa"/>
              <w:right w:w="80" w:type="dxa"/>
            </w:tcMar>
            <w:vAlign w:val="center"/>
          </w:tcPr>
          <w:p w14:paraId="73CA0723" w14:textId="77777777" w:rsidR="00074CEE" w:rsidRDefault="00E74CE9">
            <w:r>
              <w:rPr>
                <w:b/>
              </w:rPr>
              <w:t>Tiempo de respuesta:</w:t>
            </w:r>
          </w:p>
        </w:tc>
        <w:tc>
          <w:tcPr>
            <w:tcW w:w="3384" w:type="dxa"/>
            <w:tcMar>
              <w:top w:w="70" w:type="dxa"/>
              <w:left w:w="80" w:type="dxa"/>
              <w:bottom w:w="70" w:type="dxa"/>
              <w:right w:w="80" w:type="dxa"/>
            </w:tcMar>
            <w:vAlign w:val="center"/>
          </w:tcPr>
          <w:p w14:paraId="2880AD72" w14:textId="77777777" w:rsidR="00074CEE" w:rsidRDefault="00E74CE9">
            <w:r>
              <w:t>________ horas</w:t>
            </w:r>
          </w:p>
        </w:tc>
      </w:tr>
      <w:tr w:rsidR="00074CEE" w:rsidRPr="002F48D4" w14:paraId="3821222E" w14:textId="77777777">
        <w:trPr>
          <w:cantSplit/>
          <w:jc w:val="center"/>
        </w:trPr>
        <w:tc>
          <w:tcPr>
            <w:tcW w:w="10944" w:type="dxa"/>
            <w:gridSpan w:val="4"/>
            <w:shd w:val="clear" w:color="auto" w:fill="D9E2F3"/>
            <w:tcMar>
              <w:top w:w="70" w:type="dxa"/>
              <w:left w:w="80" w:type="dxa"/>
              <w:bottom w:w="70" w:type="dxa"/>
              <w:right w:w="80" w:type="dxa"/>
            </w:tcMar>
            <w:vAlign w:val="center"/>
          </w:tcPr>
          <w:p w14:paraId="44D846CE" w14:textId="5AEF8129" w:rsidR="00074CEE" w:rsidRPr="00A9434F" w:rsidRDefault="00A9434F">
            <w:pPr>
              <w:keepNext/>
              <w:rPr>
                <w:b/>
                <w:bCs/>
                <w:lang w:val="es-CR"/>
              </w:rPr>
            </w:pPr>
            <w:r w:rsidRPr="00A9434F">
              <w:rPr>
                <w:b/>
                <w:bCs/>
                <w:sz w:val="18"/>
                <w:lang w:val="es-CR"/>
              </w:rPr>
              <w:t>10</w:t>
            </w:r>
            <w:r w:rsidR="00E74CE9" w:rsidRPr="00A9434F">
              <w:rPr>
                <w:b/>
                <w:bCs/>
                <w:sz w:val="18"/>
                <w:lang w:val="es-CR"/>
              </w:rPr>
              <w:t>. CRITERIO TÉCNICO Y RESOLUCIÓN DE LA DIRECCIÓN DE FARMACOEPIDEMIOLOGÍA</w:t>
            </w:r>
          </w:p>
        </w:tc>
      </w:tr>
    </w:tbl>
    <w:p w14:paraId="6A291447" w14:textId="77777777" w:rsidR="00074CEE" w:rsidRPr="00CC0323" w:rsidRDefault="00074CEE">
      <w:pPr>
        <w:rPr>
          <w:lang w:val="es-CR"/>
        </w:rPr>
      </w:pPr>
    </w:p>
    <w:tbl>
      <w:tblPr>
        <w:tblW w:w="0" w:type="auto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944"/>
      </w:tblGrid>
      <w:tr w:rsidR="00074CEE" w:rsidRPr="002F48D4" w14:paraId="236B354A" w14:textId="77777777">
        <w:trPr>
          <w:cantSplit/>
          <w:jc w:val="center"/>
        </w:trPr>
        <w:tc>
          <w:tcPr>
            <w:tcW w:w="10944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FBD244" w14:textId="77777777" w:rsidR="00074CEE" w:rsidRPr="00CC0323" w:rsidRDefault="00E74CE9">
            <w:pPr>
              <w:spacing w:after="30"/>
              <w:rPr>
                <w:lang w:val="es-CR"/>
              </w:rPr>
            </w:pPr>
            <w:r w:rsidRPr="00CC0323">
              <w:rPr>
                <w:b/>
                <w:lang w:val="es-CR"/>
              </w:rPr>
              <w:t>Síntesis del análisis técnico-clínico y de la aplicabilidad de la evidencia al caso:</w:t>
            </w:r>
          </w:p>
          <w:p w14:paraId="0BBE58D1" w14:textId="77777777" w:rsidR="00074CEE" w:rsidRPr="00CC0323" w:rsidRDefault="00E74CE9">
            <w:pPr>
              <w:pBdr>
                <w:bottom w:val="single" w:sz="4" w:space="1" w:color="000000"/>
              </w:pBdr>
              <w:spacing w:after="20"/>
              <w:rPr>
                <w:lang w:val="es-CR"/>
              </w:rPr>
            </w:pPr>
            <w:r w:rsidRPr="00CC0323">
              <w:rPr>
                <w:lang w:val="es-CR"/>
              </w:rPr>
              <w:t> </w:t>
            </w:r>
          </w:p>
          <w:p w14:paraId="206202CC" w14:textId="77777777" w:rsidR="00074CEE" w:rsidRPr="00CC0323" w:rsidRDefault="00E74CE9">
            <w:pPr>
              <w:pBdr>
                <w:bottom w:val="single" w:sz="4" w:space="1" w:color="000000"/>
              </w:pBdr>
              <w:spacing w:after="20"/>
              <w:rPr>
                <w:lang w:val="es-CR"/>
              </w:rPr>
            </w:pPr>
            <w:r w:rsidRPr="00CC0323">
              <w:rPr>
                <w:lang w:val="es-CR"/>
              </w:rPr>
              <w:t> </w:t>
            </w:r>
          </w:p>
          <w:p w14:paraId="6B1220C7" w14:textId="77777777" w:rsidR="00074CEE" w:rsidRPr="00CC0323" w:rsidRDefault="00E74CE9">
            <w:pPr>
              <w:pBdr>
                <w:bottom w:val="single" w:sz="4" w:space="1" w:color="000000"/>
              </w:pBdr>
              <w:spacing w:after="20"/>
              <w:rPr>
                <w:lang w:val="es-CR"/>
              </w:rPr>
            </w:pPr>
            <w:r w:rsidRPr="00CC0323">
              <w:rPr>
                <w:lang w:val="es-CR"/>
              </w:rPr>
              <w:t> </w:t>
            </w:r>
          </w:p>
          <w:p w14:paraId="318055E0" w14:textId="77777777" w:rsidR="00074CEE" w:rsidRPr="00CC0323" w:rsidRDefault="00E74CE9">
            <w:pPr>
              <w:pBdr>
                <w:bottom w:val="single" w:sz="4" w:space="1" w:color="000000"/>
              </w:pBdr>
              <w:spacing w:after="20"/>
              <w:rPr>
                <w:lang w:val="es-CR"/>
              </w:rPr>
            </w:pPr>
            <w:r w:rsidRPr="00CC0323">
              <w:rPr>
                <w:lang w:val="es-CR"/>
              </w:rPr>
              <w:t> </w:t>
            </w:r>
          </w:p>
        </w:tc>
      </w:tr>
      <w:tr w:rsidR="00074CEE" w:rsidRPr="002F48D4" w14:paraId="169E54DB" w14:textId="77777777">
        <w:trPr>
          <w:cantSplit/>
          <w:jc w:val="center"/>
        </w:trPr>
        <w:tc>
          <w:tcPr>
            <w:tcW w:w="10944" w:type="dxa"/>
            <w:shd w:val="clear" w:color="auto" w:fill="FFF2CC"/>
            <w:tcMar>
              <w:top w:w="70" w:type="dxa"/>
              <w:left w:w="80" w:type="dxa"/>
              <w:bottom w:w="70" w:type="dxa"/>
              <w:right w:w="80" w:type="dxa"/>
            </w:tcMar>
            <w:vAlign w:val="center"/>
          </w:tcPr>
          <w:p w14:paraId="798C4E22" w14:textId="77777777" w:rsidR="00074CEE" w:rsidRPr="00CC0323" w:rsidRDefault="00E74CE9">
            <w:pPr>
              <w:jc w:val="center"/>
              <w:rPr>
                <w:lang w:val="es-CR"/>
              </w:rPr>
            </w:pPr>
            <w:r w:rsidRPr="00CC0323">
              <w:rPr>
                <w:sz w:val="18"/>
                <w:lang w:val="es-CR"/>
              </w:rPr>
              <w:t>RESOLUCIÓN:   □ AUTORIZADO   □ NO AUTORIZADO   □ REQUIERE INFORMACIÓN ADICIONAL</w:t>
            </w:r>
          </w:p>
        </w:tc>
      </w:tr>
      <w:tr w:rsidR="00074CEE" w:rsidRPr="002F48D4" w14:paraId="11724FDF" w14:textId="77777777">
        <w:trPr>
          <w:cantSplit/>
          <w:jc w:val="center"/>
        </w:trPr>
        <w:tc>
          <w:tcPr>
            <w:tcW w:w="10944" w:type="dxa"/>
            <w:tcMar>
              <w:top w:w="70" w:type="dxa"/>
              <w:left w:w="80" w:type="dxa"/>
              <w:bottom w:w="70" w:type="dxa"/>
              <w:right w:w="80" w:type="dxa"/>
            </w:tcMar>
            <w:vAlign w:val="center"/>
          </w:tcPr>
          <w:p w14:paraId="532A1B9E" w14:textId="7C6D6C80" w:rsidR="00074CEE" w:rsidRPr="00CC0323" w:rsidRDefault="00E74CE9">
            <w:pPr>
              <w:rPr>
                <w:lang w:val="es-CR"/>
              </w:rPr>
            </w:pPr>
            <w:r w:rsidRPr="00CC0323">
              <w:rPr>
                <w:lang w:val="es-CR"/>
              </w:rPr>
              <w:t>En caso de autorización: periodo autorizado ______ días   Cantidad autorizada: ________   Costo máximo autorizado: ₡ ___________</w:t>
            </w:r>
          </w:p>
        </w:tc>
      </w:tr>
      <w:tr w:rsidR="00074CEE" w:rsidRPr="002F48D4" w14:paraId="27132BF9" w14:textId="77777777">
        <w:trPr>
          <w:cantSplit/>
          <w:jc w:val="center"/>
        </w:trPr>
        <w:tc>
          <w:tcPr>
            <w:tcW w:w="10944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0C606F" w14:textId="77777777" w:rsidR="00074CEE" w:rsidRPr="00CC0323" w:rsidRDefault="00E74CE9">
            <w:pPr>
              <w:spacing w:after="30"/>
              <w:rPr>
                <w:lang w:val="es-CR"/>
              </w:rPr>
            </w:pPr>
            <w:r w:rsidRPr="00CC0323">
              <w:rPr>
                <w:b/>
                <w:lang w:val="es-CR"/>
              </w:rPr>
              <w:t>Fundamento de no autorización o información pendiente, cuando corresponda:</w:t>
            </w:r>
          </w:p>
          <w:p w14:paraId="51DC3713" w14:textId="77777777" w:rsidR="00074CEE" w:rsidRPr="00CC0323" w:rsidRDefault="00E74CE9">
            <w:pPr>
              <w:pBdr>
                <w:bottom w:val="single" w:sz="4" w:space="1" w:color="000000"/>
              </w:pBdr>
              <w:spacing w:after="20"/>
              <w:rPr>
                <w:lang w:val="es-CR"/>
              </w:rPr>
            </w:pPr>
            <w:r w:rsidRPr="00CC0323">
              <w:rPr>
                <w:lang w:val="es-CR"/>
              </w:rPr>
              <w:t> </w:t>
            </w:r>
          </w:p>
          <w:p w14:paraId="0839A8F3" w14:textId="77777777" w:rsidR="00074CEE" w:rsidRPr="00CC0323" w:rsidRDefault="00E74CE9">
            <w:pPr>
              <w:pBdr>
                <w:bottom w:val="single" w:sz="4" w:space="1" w:color="000000"/>
              </w:pBdr>
              <w:spacing w:after="20"/>
              <w:rPr>
                <w:lang w:val="es-CR"/>
              </w:rPr>
            </w:pPr>
            <w:r w:rsidRPr="00CC0323">
              <w:rPr>
                <w:lang w:val="es-CR"/>
              </w:rPr>
              <w:t> </w:t>
            </w:r>
          </w:p>
        </w:tc>
      </w:tr>
      <w:tr w:rsidR="00074CEE" w:rsidRPr="002F48D4" w14:paraId="57900355" w14:textId="77777777">
        <w:trPr>
          <w:cantSplit/>
          <w:jc w:val="center"/>
        </w:trPr>
        <w:tc>
          <w:tcPr>
            <w:tcW w:w="10944" w:type="dxa"/>
            <w:tcMar>
              <w:top w:w="70" w:type="dxa"/>
              <w:left w:w="80" w:type="dxa"/>
              <w:bottom w:w="70" w:type="dxa"/>
              <w:right w:w="80" w:type="dxa"/>
            </w:tcMar>
            <w:vAlign w:val="center"/>
          </w:tcPr>
          <w:p w14:paraId="258AC40E" w14:textId="0CE86370" w:rsidR="00074CEE" w:rsidRPr="00CC0323" w:rsidRDefault="00E74CE9">
            <w:pPr>
              <w:rPr>
                <w:lang w:val="es-CR"/>
              </w:rPr>
            </w:pPr>
            <w:r w:rsidRPr="00CC0323">
              <w:rPr>
                <w:lang w:val="es-CR"/>
              </w:rPr>
              <w:t xml:space="preserve">Clave / número de autorización: ______________________________    Fecha: ____/____/________    </w:t>
            </w:r>
          </w:p>
        </w:tc>
      </w:tr>
      <w:tr w:rsidR="00074CEE" w:rsidRPr="002F48D4" w14:paraId="11EC9BE5" w14:textId="77777777">
        <w:trPr>
          <w:cantSplit/>
          <w:jc w:val="center"/>
        </w:trPr>
        <w:tc>
          <w:tcPr>
            <w:tcW w:w="10944" w:type="dxa"/>
            <w:tcMar>
              <w:top w:w="70" w:type="dxa"/>
              <w:left w:w="80" w:type="dxa"/>
              <w:bottom w:w="70" w:type="dxa"/>
              <w:right w:w="80" w:type="dxa"/>
            </w:tcMar>
            <w:vAlign w:val="center"/>
          </w:tcPr>
          <w:p w14:paraId="4ADCC133" w14:textId="77777777" w:rsidR="00074CEE" w:rsidRPr="00CC0323" w:rsidRDefault="00E74CE9">
            <w:pPr>
              <w:rPr>
                <w:lang w:val="es-CR"/>
              </w:rPr>
            </w:pPr>
            <w:r w:rsidRPr="00CC0323">
              <w:rPr>
                <w:lang w:val="es-CR"/>
              </w:rPr>
              <w:t>Nombre y firma de la autoridad competente de la DFE: ________________________________________________</w:t>
            </w:r>
          </w:p>
        </w:tc>
      </w:tr>
    </w:tbl>
    <w:p w14:paraId="56510C37" w14:textId="2912613B" w:rsidR="00074CEE" w:rsidRPr="00260BD7" w:rsidRDefault="00074CEE">
      <w:pPr>
        <w:rPr>
          <w:lang w:val="es-CR"/>
        </w:rPr>
      </w:pPr>
    </w:p>
    <w:tbl>
      <w:tblPr>
        <w:tblW w:w="0" w:type="auto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944"/>
      </w:tblGrid>
      <w:tr w:rsidR="00074CEE" w:rsidRPr="002F48D4" w14:paraId="221A3856" w14:textId="77777777">
        <w:trPr>
          <w:cantSplit/>
          <w:jc w:val="center"/>
        </w:trPr>
        <w:tc>
          <w:tcPr>
            <w:tcW w:w="10944" w:type="dxa"/>
            <w:tcMar>
              <w:top w:w="70" w:type="dxa"/>
              <w:left w:w="80" w:type="dxa"/>
              <w:bottom w:w="70" w:type="dxa"/>
              <w:right w:w="80" w:type="dxa"/>
            </w:tcMar>
            <w:vAlign w:val="center"/>
          </w:tcPr>
          <w:p w14:paraId="7E4E6F8C" w14:textId="583B0D26" w:rsidR="00074CEE" w:rsidRPr="00CC0323" w:rsidRDefault="00B0108B">
            <w:pPr>
              <w:rPr>
                <w:lang w:val="es-CR"/>
              </w:rPr>
            </w:pPr>
            <w:r w:rsidRPr="00B0108B">
              <w:rPr>
                <w:lang w:val="es-CR"/>
              </w:rPr>
              <w:t>El médico tratante y el Comité Local de Farmacoterapia se comprometen a dar seguimiento al tratamiento autorizado y a remitir a la Dirección de Farmacoepidemiología, cada 6 meses, el informe correspondiente mediante la herramienta institucional definida para esto.</w:t>
            </w:r>
          </w:p>
        </w:tc>
      </w:tr>
    </w:tbl>
    <w:p w14:paraId="62EFF310" w14:textId="77777777" w:rsidR="00501FE0" w:rsidRDefault="00501FE0">
      <w:pPr>
        <w:rPr>
          <w:lang w:val="es-CR"/>
        </w:rPr>
      </w:pPr>
    </w:p>
    <w:p w14:paraId="57BD4275" w14:textId="77777777" w:rsidR="009B700B" w:rsidRDefault="009B700B">
      <w:pPr>
        <w:rPr>
          <w:lang w:val="es-CR"/>
        </w:rPr>
      </w:pPr>
    </w:p>
    <w:p w14:paraId="552774F0" w14:textId="77777777" w:rsidR="009B700B" w:rsidRPr="00CC0323" w:rsidRDefault="009B700B">
      <w:pPr>
        <w:rPr>
          <w:lang w:val="es-CR"/>
        </w:rPr>
      </w:pPr>
    </w:p>
    <w:sectPr w:rsidR="009B700B" w:rsidRPr="00CC0323" w:rsidSect="00034616">
      <w:headerReference w:type="default" r:id="rId8"/>
      <w:footerReference w:type="default" r:id="rId9"/>
      <w:pgSz w:w="12240" w:h="15840"/>
      <w:pgMar w:top="504" w:right="648" w:bottom="648" w:left="648" w:header="173" w:footer="25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B3F17A" w14:textId="77777777" w:rsidR="00CE5632" w:rsidRDefault="00CE5632">
      <w:r>
        <w:separator/>
      </w:r>
    </w:p>
  </w:endnote>
  <w:endnote w:type="continuationSeparator" w:id="0">
    <w:p w14:paraId="2B947C53" w14:textId="77777777" w:rsidR="00CE5632" w:rsidRDefault="00CE56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0AE7D7" w14:textId="77777777" w:rsidR="00074CEE" w:rsidRDefault="00E74CE9">
    <w:pPr>
      <w:pStyle w:val="Piedepgina"/>
      <w:jc w:val="center"/>
    </w:pPr>
    <w:r>
      <w:t xml:space="preserve">Página </w:t>
    </w:r>
    <w:r>
      <w:fldChar w:fldCharType="begin"/>
    </w:r>
    <w:r>
      <w:instrText>PAGE</w:instrText>
    </w:r>
    <w:r>
      <w:fldChar w:fldCharType="separate"/>
    </w:r>
    <w:r w:rsidR="00CC0323">
      <w:rPr>
        <w:noProof/>
      </w:rPr>
      <w:t>1</w:t>
    </w:r>
    <w:r>
      <w:fldChar w:fldCharType="end"/>
    </w:r>
    <w:r>
      <w:t xml:space="preserve"> de </w:t>
    </w:r>
    <w:r>
      <w:fldChar w:fldCharType="begin"/>
    </w:r>
    <w:r>
      <w:instrText>NUMPAGES</w:instrText>
    </w:r>
    <w:r>
      <w:fldChar w:fldCharType="separate"/>
    </w:r>
    <w:r w:rsidR="00CC0323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09A726" w14:textId="77777777" w:rsidR="00CE5632" w:rsidRDefault="00CE5632">
      <w:r>
        <w:separator/>
      </w:r>
    </w:p>
  </w:footnote>
  <w:footnote w:type="continuationSeparator" w:id="0">
    <w:p w14:paraId="54BE207D" w14:textId="77777777" w:rsidR="00CE5632" w:rsidRDefault="00CE56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1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300"/>
      <w:gridCol w:w="9332"/>
    </w:tblGrid>
    <w:tr w:rsidR="00CC0323" w:rsidRPr="002F48D4" w14:paraId="53D58298" w14:textId="77777777" w:rsidTr="00B7312B">
      <w:trPr>
        <w:trHeight w:val="80"/>
      </w:trPr>
      <w:tc>
        <w:tcPr>
          <w:tcW w:w="1300" w:type="dxa"/>
        </w:tcPr>
        <w:p w14:paraId="57E00C30" w14:textId="77777777" w:rsidR="00CC0323" w:rsidRPr="00B30DB4" w:rsidRDefault="00CC0323" w:rsidP="00CC0323">
          <w:pPr>
            <w:tabs>
              <w:tab w:val="center" w:pos="4419"/>
              <w:tab w:val="right" w:pos="8838"/>
            </w:tabs>
            <w:rPr>
              <w:sz w:val="18"/>
              <w:szCs w:val="18"/>
            </w:rPr>
          </w:pPr>
          <w:r w:rsidRPr="00B30DB4">
            <w:rPr>
              <w:noProof/>
              <w:sz w:val="18"/>
              <w:szCs w:val="18"/>
            </w:rPr>
            <w:drawing>
              <wp:anchor distT="0" distB="0" distL="114300" distR="114300" simplePos="0" relativeHeight="251659264" behindDoc="0" locked="0" layoutInCell="1" allowOverlap="1" wp14:anchorId="40FFE626" wp14:editId="342D0CFB">
                <wp:simplePos x="0" y="0"/>
                <wp:positionH relativeFrom="column">
                  <wp:posOffset>0</wp:posOffset>
                </wp:positionH>
                <wp:positionV relativeFrom="paragraph">
                  <wp:posOffset>-16580</wp:posOffset>
                </wp:positionV>
                <wp:extent cx="688340" cy="688340"/>
                <wp:effectExtent l="0" t="0" r="0" b="0"/>
                <wp:wrapSquare wrapText="bothSides"/>
                <wp:docPr id="8" name="1 Imagen" descr="logo_ccss_negro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_ccss_negro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88340" cy="68834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9332" w:type="dxa"/>
          <w:vAlign w:val="center"/>
        </w:tcPr>
        <w:p w14:paraId="494061A8" w14:textId="77777777" w:rsidR="00CC0323" w:rsidRPr="00B30DB4" w:rsidRDefault="00CC0323" w:rsidP="00CC0323">
          <w:pPr>
            <w:tabs>
              <w:tab w:val="center" w:pos="4419"/>
              <w:tab w:val="right" w:pos="8838"/>
            </w:tabs>
            <w:rPr>
              <w:rFonts w:cs="Arial"/>
              <w:b/>
              <w:sz w:val="18"/>
              <w:szCs w:val="18"/>
            </w:rPr>
          </w:pPr>
          <w:r w:rsidRPr="00B30DB4">
            <w:rPr>
              <w:rFonts w:cs="Arial"/>
              <w:b/>
              <w:sz w:val="18"/>
              <w:szCs w:val="18"/>
            </w:rPr>
            <w:t>CAJA COSTARRICENSE DE SEGURO SOCIAL</w:t>
          </w:r>
        </w:p>
        <w:sdt>
          <w:sdtPr>
            <w:rPr>
              <w:rFonts w:cs="Arial"/>
              <w:sz w:val="18"/>
              <w:szCs w:val="18"/>
            </w:rPr>
            <w:id w:val="1835491805"/>
          </w:sdtPr>
          <w:sdtContent>
            <w:p w14:paraId="45EF4A2A" w14:textId="77777777" w:rsidR="00CC0323" w:rsidRPr="00B30DB4" w:rsidRDefault="00CC0323" w:rsidP="00CC0323">
              <w:pPr>
                <w:tabs>
                  <w:tab w:val="center" w:pos="4419"/>
                  <w:tab w:val="right" w:pos="8838"/>
                </w:tabs>
                <w:rPr>
                  <w:rFonts w:cs="Arial"/>
                  <w:sz w:val="18"/>
                  <w:szCs w:val="18"/>
                </w:rPr>
              </w:pPr>
              <w:r>
                <w:rPr>
                  <w:rFonts w:cs="Arial"/>
                  <w:sz w:val="18"/>
                  <w:szCs w:val="18"/>
                </w:rPr>
                <w:t>Dirección de Farmacoepidemiología</w:t>
              </w:r>
            </w:p>
          </w:sdtContent>
        </w:sdt>
        <w:p w14:paraId="07FD08D3" w14:textId="77777777" w:rsidR="00CC0323" w:rsidRPr="00B30DB4" w:rsidRDefault="00000000" w:rsidP="00CC0323">
          <w:pPr>
            <w:tabs>
              <w:tab w:val="center" w:pos="4419"/>
              <w:tab w:val="right" w:pos="8838"/>
            </w:tabs>
            <w:rPr>
              <w:rFonts w:cs="Arial"/>
              <w:sz w:val="18"/>
              <w:szCs w:val="18"/>
            </w:rPr>
          </w:pPr>
          <w:sdt>
            <w:sdtPr>
              <w:rPr>
                <w:rFonts w:cs="Arial"/>
                <w:sz w:val="18"/>
                <w:szCs w:val="18"/>
              </w:rPr>
              <w:id w:val="-1044983450"/>
            </w:sdtPr>
            <w:sdtContent>
              <w:r w:rsidR="00CC0323">
                <w:rPr>
                  <w:rFonts w:cs="Arial"/>
                  <w:sz w:val="18"/>
                  <w:szCs w:val="18"/>
                </w:rPr>
                <w:t>Área de Medicamentos y Terapéutica Clínica</w:t>
              </w:r>
            </w:sdtContent>
          </w:sdt>
          <w:r w:rsidR="00CC0323" w:rsidRPr="00B30DB4">
            <w:rPr>
              <w:rFonts w:cs="Arial"/>
              <w:sz w:val="18"/>
              <w:szCs w:val="18"/>
            </w:rPr>
            <w:t xml:space="preserve"> </w:t>
          </w:r>
        </w:p>
        <w:p w14:paraId="114838C8" w14:textId="77777777" w:rsidR="00CC0323" w:rsidRPr="00B30DB4" w:rsidRDefault="00CC0323" w:rsidP="00CC0323">
          <w:pPr>
            <w:pStyle w:val="Piedepgina"/>
            <w:rPr>
              <w:rFonts w:cs="Arial"/>
              <w:sz w:val="18"/>
              <w:szCs w:val="18"/>
            </w:rPr>
          </w:pPr>
          <w:r w:rsidRPr="00B30DB4">
            <w:rPr>
              <w:rFonts w:cs="Arial"/>
              <w:sz w:val="18"/>
              <w:szCs w:val="18"/>
            </w:rPr>
            <w:t>Teléfono: 2539</w:t>
          </w:r>
          <w:r>
            <w:rPr>
              <w:rFonts w:cs="Arial"/>
              <w:sz w:val="18"/>
              <w:szCs w:val="18"/>
            </w:rPr>
            <w:t>-</w:t>
          </w:r>
          <w:r w:rsidRPr="00B30DB4">
            <w:rPr>
              <w:rFonts w:cs="Arial"/>
              <w:sz w:val="18"/>
              <w:szCs w:val="18"/>
            </w:rPr>
            <w:t xml:space="preserve">0000 ext. </w:t>
          </w:r>
          <w:sdt>
            <w:sdtPr>
              <w:rPr>
                <w:rFonts w:cs="Arial"/>
                <w:sz w:val="18"/>
                <w:szCs w:val="18"/>
              </w:rPr>
              <w:id w:val="1937553254"/>
            </w:sdtPr>
            <w:sdtContent>
              <w:r>
                <w:rPr>
                  <w:rFonts w:cs="Arial"/>
                  <w:sz w:val="18"/>
                  <w:szCs w:val="18"/>
                </w:rPr>
                <w:t>8601</w:t>
              </w:r>
            </w:sdtContent>
          </w:sdt>
        </w:p>
        <w:p w14:paraId="1AB717FE" w14:textId="77777777" w:rsidR="00CC0323" w:rsidRDefault="00CC0323" w:rsidP="00CC0323">
          <w:pPr>
            <w:pStyle w:val="Piedepgina"/>
            <w:rPr>
              <w:rFonts w:cs="Arial"/>
              <w:sz w:val="18"/>
              <w:szCs w:val="18"/>
            </w:rPr>
          </w:pPr>
          <w:r w:rsidRPr="00B30DB4">
            <w:rPr>
              <w:rFonts w:cs="Arial"/>
              <w:sz w:val="18"/>
              <w:szCs w:val="18"/>
            </w:rPr>
            <w:t xml:space="preserve">Correo electrónico: </w:t>
          </w:r>
          <w:hyperlink r:id="rId2" w:history="1">
            <w:r w:rsidRPr="00C40289">
              <w:rPr>
                <w:rStyle w:val="Hipervnculo"/>
                <w:rFonts w:cs="Arial"/>
                <w:sz w:val="18"/>
                <w:szCs w:val="18"/>
              </w:rPr>
              <w:t>coinccss@ccss.sa.cr</w:t>
            </w:r>
          </w:hyperlink>
        </w:p>
        <w:p w14:paraId="7D201BC0" w14:textId="77777777" w:rsidR="00CC0323" w:rsidRPr="00B30DB4" w:rsidRDefault="00CC0323" w:rsidP="00CC0323">
          <w:pPr>
            <w:pStyle w:val="Piedepgina"/>
            <w:rPr>
              <w:rFonts w:cs="Arial"/>
              <w:sz w:val="18"/>
              <w:szCs w:val="18"/>
            </w:rPr>
          </w:pPr>
        </w:p>
      </w:tc>
    </w:tr>
  </w:tbl>
  <w:p w14:paraId="578706A9" w14:textId="4F6103EA" w:rsidR="00074CEE" w:rsidRPr="00CC0323" w:rsidRDefault="00074CEE">
    <w:pPr>
      <w:pStyle w:val="Encabezado"/>
      <w:jc w:val="right"/>
      <w:rPr>
        <w:lang w:val="es-C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connmero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connmero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convieta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convieta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connme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213149161">
    <w:abstractNumId w:val="8"/>
  </w:num>
  <w:num w:numId="2" w16cid:durableId="865213611">
    <w:abstractNumId w:val="6"/>
  </w:num>
  <w:num w:numId="3" w16cid:durableId="27993343">
    <w:abstractNumId w:val="5"/>
  </w:num>
  <w:num w:numId="4" w16cid:durableId="145055971">
    <w:abstractNumId w:val="4"/>
  </w:num>
  <w:num w:numId="5" w16cid:durableId="1283537309">
    <w:abstractNumId w:val="7"/>
  </w:num>
  <w:num w:numId="6" w16cid:durableId="1631666071">
    <w:abstractNumId w:val="3"/>
  </w:num>
  <w:num w:numId="7" w16cid:durableId="605885535">
    <w:abstractNumId w:val="2"/>
  </w:num>
  <w:num w:numId="8" w16cid:durableId="1444885761">
    <w:abstractNumId w:val="1"/>
  </w:num>
  <w:num w:numId="9" w16cid:durableId="7655440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064E5F"/>
    <w:rsid w:val="00073D98"/>
    <w:rsid w:val="00074CEE"/>
    <w:rsid w:val="000E09F8"/>
    <w:rsid w:val="0015074B"/>
    <w:rsid w:val="00260BD7"/>
    <w:rsid w:val="0029639D"/>
    <w:rsid w:val="002A1314"/>
    <w:rsid w:val="002C23E6"/>
    <w:rsid w:val="002E7800"/>
    <w:rsid w:val="002F48D4"/>
    <w:rsid w:val="00326F90"/>
    <w:rsid w:val="00337482"/>
    <w:rsid w:val="00501FE0"/>
    <w:rsid w:val="00586A90"/>
    <w:rsid w:val="00593E28"/>
    <w:rsid w:val="00655441"/>
    <w:rsid w:val="00763F59"/>
    <w:rsid w:val="00773A5A"/>
    <w:rsid w:val="00776963"/>
    <w:rsid w:val="009B700B"/>
    <w:rsid w:val="009C12CD"/>
    <w:rsid w:val="00A9434F"/>
    <w:rsid w:val="00AA1D8D"/>
    <w:rsid w:val="00B0108B"/>
    <w:rsid w:val="00B47730"/>
    <w:rsid w:val="00B62D06"/>
    <w:rsid w:val="00BC7D59"/>
    <w:rsid w:val="00CB0664"/>
    <w:rsid w:val="00CC0323"/>
    <w:rsid w:val="00CE5632"/>
    <w:rsid w:val="00D85739"/>
    <w:rsid w:val="00E74CE9"/>
    <w:rsid w:val="00E91D8B"/>
    <w:rsid w:val="00EB41AE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63F78861"/>
  <w14:defaultImageDpi w14:val="300"/>
  <w15:docId w15:val="{F53E8872-0CD6-40B6-9E07-229D0498EC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pPr>
      <w:spacing w:after="0" w:line="240" w:lineRule="auto"/>
    </w:pPr>
    <w:rPr>
      <w:rFonts w:ascii="Arial" w:hAnsi="Arial"/>
      <w:sz w:val="16"/>
    </w:rPr>
  </w:style>
  <w:style w:type="paragraph" w:styleId="Ttulo1">
    <w:name w:val="heading 1"/>
    <w:basedOn w:val="Normal"/>
    <w:next w:val="Normal"/>
    <w:link w:val="Ttulo1Car"/>
    <w:uiPriority w:val="9"/>
    <w:qFormat/>
    <w:rsid w:val="00FC693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FC693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FC693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FC693F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FC693F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FC693F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FC693F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FC693F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FC693F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E618BF"/>
    <w:pPr>
      <w:tabs>
        <w:tab w:val="center" w:pos="4680"/>
        <w:tab w:val="right" w:pos="9360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E618BF"/>
  </w:style>
  <w:style w:type="paragraph" w:styleId="Piedepgina">
    <w:name w:val="footer"/>
    <w:basedOn w:val="Normal"/>
    <w:link w:val="PiedepginaCar"/>
    <w:uiPriority w:val="99"/>
    <w:unhideWhenUsed/>
    <w:rsid w:val="00E618BF"/>
    <w:pPr>
      <w:tabs>
        <w:tab w:val="center" w:pos="4680"/>
        <w:tab w:val="right" w:pos="9360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E618BF"/>
  </w:style>
  <w:style w:type="paragraph" w:styleId="Sinespaciado">
    <w:name w:val="No Spacing"/>
    <w:uiPriority w:val="1"/>
    <w:qFormat/>
    <w:rsid w:val="00FC693F"/>
    <w:pPr>
      <w:spacing w:after="0" w:line="240" w:lineRule="auto"/>
    </w:pPr>
  </w:style>
  <w:style w:type="character" w:customStyle="1" w:styleId="Ttulo1Car">
    <w:name w:val="Título 1 Car"/>
    <w:basedOn w:val="Fuentedeprrafopredeter"/>
    <w:link w:val="Ttulo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ar">
    <w:name w:val="Título 2 Car"/>
    <w:basedOn w:val="Fuentedeprrafopredeter"/>
    <w:link w:val="Ttulo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ar">
    <w:name w:val="Título 3 Car"/>
    <w:basedOn w:val="Fuentedeprrafopredeter"/>
    <w:link w:val="Ttulo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">
    <w:name w:val="Title"/>
    <w:basedOn w:val="Normal"/>
    <w:next w:val="Normal"/>
    <w:link w:val="TtuloCar"/>
    <w:uiPriority w:val="10"/>
    <w:qFormat/>
    <w:rsid w:val="00FC693F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rrafodelista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Textoindependiente">
    <w:name w:val="Body Text"/>
    <w:basedOn w:val="Normal"/>
    <w:link w:val="TextoindependienteCar"/>
    <w:uiPriority w:val="99"/>
    <w:unhideWhenUsed/>
    <w:rsid w:val="00AA1D8D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AA1D8D"/>
  </w:style>
  <w:style w:type="paragraph" w:styleId="Textoindependiente2">
    <w:name w:val="Body Text 2"/>
    <w:basedOn w:val="Normal"/>
    <w:link w:val="Textoindependiente2Car"/>
    <w:uiPriority w:val="99"/>
    <w:unhideWhenUsed/>
    <w:rsid w:val="00AA1D8D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AA1D8D"/>
  </w:style>
  <w:style w:type="paragraph" w:styleId="Textoindependiente3">
    <w:name w:val="Body Text 3"/>
    <w:basedOn w:val="Normal"/>
    <w:link w:val="Textoindependiente3Car"/>
    <w:uiPriority w:val="99"/>
    <w:unhideWhenUsed/>
    <w:rsid w:val="00AA1D8D"/>
    <w:pPr>
      <w:spacing w:after="120"/>
    </w:pPr>
    <w:rPr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rsid w:val="00AA1D8D"/>
    <w:rPr>
      <w:sz w:val="16"/>
      <w:szCs w:val="16"/>
    </w:rPr>
  </w:style>
  <w:style w:type="paragraph" w:styleId="Lista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aconvietas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aconvietas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aconvietas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aconnmeros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aconnmeros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aconnmeros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Continuarlista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Continuarlista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Continuarlista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Textomacro">
    <w:name w:val="macro"/>
    <w:link w:val="TextomacroC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omacroCar">
    <w:name w:val="Texto macro Car"/>
    <w:basedOn w:val="Fuentedeprrafopredeter"/>
    <w:link w:val="Textomacro"/>
    <w:uiPriority w:val="99"/>
    <w:rsid w:val="0029639D"/>
    <w:rPr>
      <w:rFonts w:ascii="Courier" w:hAnsi="Courier"/>
      <w:sz w:val="20"/>
      <w:szCs w:val="20"/>
    </w:rPr>
  </w:style>
  <w:style w:type="paragraph" w:styleId="Cita">
    <w:name w:val="Quote"/>
    <w:basedOn w:val="Normal"/>
    <w:next w:val="Normal"/>
    <w:link w:val="CitaCar"/>
    <w:uiPriority w:val="29"/>
    <w:qFormat/>
    <w:rsid w:val="00FC693F"/>
    <w:rPr>
      <w:i/>
      <w:iCs/>
      <w:color w:val="000000" w:themeColor="text1"/>
    </w:rPr>
  </w:style>
  <w:style w:type="character" w:customStyle="1" w:styleId="CitaCar">
    <w:name w:val="Cita Car"/>
    <w:basedOn w:val="Fuentedeprrafopredeter"/>
    <w:link w:val="Cita"/>
    <w:uiPriority w:val="29"/>
    <w:rsid w:val="00FC693F"/>
    <w:rPr>
      <w:i/>
      <w:iCs/>
      <w:color w:val="000000" w:themeColor="text1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Descripcin">
    <w:name w:val="caption"/>
    <w:basedOn w:val="Normal"/>
    <w:next w:val="Normal"/>
    <w:uiPriority w:val="35"/>
    <w:semiHidden/>
    <w:unhideWhenUsed/>
    <w:qFormat/>
    <w:rsid w:val="00FC693F"/>
    <w:rPr>
      <w:b/>
      <w:bCs/>
      <w:color w:val="4F81BD" w:themeColor="accent1"/>
      <w:sz w:val="18"/>
      <w:szCs w:val="18"/>
    </w:rPr>
  </w:style>
  <w:style w:type="character" w:styleId="Fuerte">
    <w:name w:val="Strong"/>
    <w:basedOn w:val="Fuentedeprrafopredeter"/>
    <w:uiPriority w:val="22"/>
    <w:qFormat/>
    <w:rsid w:val="00FC693F"/>
    <w:rPr>
      <w:b/>
      <w:bCs/>
    </w:rPr>
  </w:style>
  <w:style w:type="character" w:styleId="nfasis">
    <w:name w:val="Emphasis"/>
    <w:basedOn w:val="Fuentedeprrafopredeter"/>
    <w:uiPriority w:val="20"/>
    <w:qFormat/>
    <w:rsid w:val="00FC693F"/>
    <w:rPr>
      <w:i/>
      <w:iCs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FC693F"/>
    <w:rPr>
      <w:b/>
      <w:bCs/>
      <w:i/>
      <w:iCs/>
      <w:color w:val="4F81BD" w:themeColor="accent1"/>
    </w:rPr>
  </w:style>
  <w:style w:type="character" w:styleId="nfasissutil">
    <w:name w:val="Subtle Emphasis"/>
    <w:basedOn w:val="Fuentedeprrafopredeter"/>
    <w:uiPriority w:val="19"/>
    <w:qFormat/>
    <w:rsid w:val="00FC693F"/>
    <w:rPr>
      <w:i/>
      <w:iCs/>
      <w:color w:val="808080" w:themeColor="text1" w:themeTint="7F"/>
    </w:rPr>
  </w:style>
  <w:style w:type="character" w:styleId="nfasisintenso">
    <w:name w:val="Intense Emphasis"/>
    <w:basedOn w:val="Fuentedeprrafopredeter"/>
    <w:uiPriority w:val="21"/>
    <w:qFormat/>
    <w:rsid w:val="00FC693F"/>
    <w:rPr>
      <w:b/>
      <w:bCs/>
      <w:i/>
      <w:iCs/>
      <w:color w:val="4F81BD" w:themeColor="accent1"/>
    </w:rPr>
  </w:style>
  <w:style w:type="character" w:styleId="Referenciasutil">
    <w:name w:val="Subtle Reference"/>
    <w:basedOn w:val="Fuentedeprrafopredeter"/>
    <w:uiPriority w:val="31"/>
    <w:qFormat/>
    <w:rsid w:val="00FC693F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FC693F"/>
    <w:rPr>
      <w:b/>
      <w:bCs/>
      <w:smallCaps/>
      <w:spacing w:val="5"/>
    </w:rPr>
  </w:style>
  <w:style w:type="paragraph" w:styleId="TtuloTDC">
    <w:name w:val="TOC Heading"/>
    <w:basedOn w:val="Ttulo1"/>
    <w:next w:val="Normal"/>
    <w:uiPriority w:val="39"/>
    <w:semiHidden/>
    <w:unhideWhenUsed/>
    <w:qFormat/>
    <w:rsid w:val="00FC693F"/>
    <w:pPr>
      <w:outlineLvl w:val="9"/>
    </w:pPr>
  </w:style>
  <w:style w:type="table" w:styleId="Tablaconcuadrcula">
    <w:name w:val="Table Grid"/>
    <w:basedOn w:val="Tabla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doclaro">
    <w:name w:val="Light Shading"/>
    <w:basedOn w:val="Tabla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ombreadoclaro-nfasis1">
    <w:name w:val="Light Shading Accent 1"/>
    <w:basedOn w:val="Tabla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doclaro-nfasis2">
    <w:name w:val="Light Shading Accent 2"/>
    <w:basedOn w:val="Tabla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doclaro-nfasis3">
    <w:name w:val="Light Shading Accent 3"/>
    <w:basedOn w:val="Tabla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ombreadoclaro-nfasis4">
    <w:name w:val="Light Shading Accent 4"/>
    <w:basedOn w:val="Tabla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ombreadoclaro-nfasis5">
    <w:name w:val="Light Shading Accent 5"/>
    <w:basedOn w:val="Tabla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ombreadoclaro-nfasis6">
    <w:name w:val="Light Shading Accent 6"/>
    <w:basedOn w:val="Tabla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aclara">
    <w:name w:val="Light List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aclara-nfasis1">
    <w:name w:val="Light List Accent 1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aclara-nfasis2">
    <w:name w:val="Light List Accent 2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staclara-nfasis3">
    <w:name w:val="Light List Accent 3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staclara-nfasis4">
    <w:name w:val="Light List Accent 4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staclara-nfasis5">
    <w:name w:val="Light List Accent 5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staclara-nfasis6">
    <w:name w:val="Light List Accent 6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Cuadrculaclara">
    <w:name w:val="Light Grid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Cuadrculaclara-nfasis1">
    <w:name w:val="Light Grid Accent 1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Cuadrculaclara-nfasis2">
    <w:name w:val="Light Grid Accent 2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Cuadrculaclara-nfasis3">
    <w:name w:val="Light Grid Accent 3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Cuadrculaclara-nfasis4">
    <w:name w:val="Light Grid Accent 4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Cuadrculaclara-nfasis5">
    <w:name w:val="Light Grid Accent 5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Cuadrculaclara-nfasis6">
    <w:name w:val="Light Grid Accent 6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ombreadomedio1">
    <w:name w:val="Medium Shading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1">
    <w:name w:val="Medium Shading 1 Accent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2">
    <w:name w:val="Medium Shading 1 Accent 2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3">
    <w:name w:val="Medium Shading 1 Accent 3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4">
    <w:name w:val="Medium Shading 1 Accent 4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5">
    <w:name w:val="Medium Shading 1 Accent 5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6">
    <w:name w:val="Medium Shading 1 Accent 6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2">
    <w:name w:val="Medium Shading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1">
    <w:name w:val="Medium Shading 2 Accent 1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2">
    <w:name w:val="Medium Shading 2 Accent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3">
    <w:name w:val="Medium Shading 2 Accent 3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4">
    <w:name w:val="Medium Shading 2 Accent 4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5">
    <w:name w:val="Medium Shading 2 Accent 5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6">
    <w:name w:val="Medium Shading 2 Accent 6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amedia1">
    <w:name w:val="Medium Lis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amedia1-nfasis1">
    <w:name w:val="Medium List 1 Accen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amedia1-nfasis2">
    <w:name w:val="Medium List 1 Accent 2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amedia1-nfasis3">
    <w:name w:val="Medium List 1 Accent 3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amedia1-nfasis4">
    <w:name w:val="Medium List 1 Accent 4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amedia1-nfasis5">
    <w:name w:val="Medium List 1 Accent 5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amedia1-nfasis6">
    <w:name w:val="Medium List 1 Accent 6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amedia2">
    <w:name w:val="Medium List 2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1">
    <w:name w:val="Medium List 2 Accent 1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2">
    <w:name w:val="Medium List 2 Accent 2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3">
    <w:name w:val="Medium List 2 Accent 3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4">
    <w:name w:val="Medium List 2 Accent 4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5">
    <w:name w:val="Medium List 2 Accent 5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6">
    <w:name w:val="Medium List 2 Accent 6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Cuadrculamedia1">
    <w:name w:val="Medium Grid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media1-nfasis1">
    <w:name w:val="Medium Grid 1 Accent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uadrculamedia1-nfasis2">
    <w:name w:val="Medium Grid 1 Accent 2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uadrculamedia1-nfasis3">
    <w:name w:val="Medium Grid 1 Accent 3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uadrculamedia1-nfasis4">
    <w:name w:val="Medium Grid 1 Accent 4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uadrculamedia1-nfasis5">
    <w:name w:val="Medium Grid 1 Accent 5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uadrculamedia1-nfasis6">
    <w:name w:val="Medium Grid 1 Accent 6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uadrculamedia2">
    <w:name w:val="Medium Grid 2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1">
    <w:name w:val="Medium Grid 2 Accent 1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2">
    <w:name w:val="Medium Grid 2 Accent 2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3">
    <w:name w:val="Medium Grid 2 Accent 3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4">
    <w:name w:val="Medium Grid 2 Accent 4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5">
    <w:name w:val="Medium Grid 2 Accent 5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6">
    <w:name w:val="Medium Grid 2 Accent 6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3">
    <w:name w:val="Medium Grid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Cuadrculamedia3-nfasis1">
    <w:name w:val="Medium Grid 3 Accent 1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Cuadrculamedia3-nfasis2">
    <w:name w:val="Medium Grid 3 Accent 2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Cuadrculamedia3-nfasis3">
    <w:name w:val="Medium Grid 3 Accent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Cuadrculamedia3-nfasis4">
    <w:name w:val="Medium Grid 3 Accent 4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Cuadrculamedia3-nfasis5">
    <w:name w:val="Medium Grid 3 Accent 5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Cuadrculamedia3-nfasis6">
    <w:name w:val="Medium Grid 3 Accent 6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Listaoscura">
    <w:name w:val="Dark List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aoscura-nfasis1">
    <w:name w:val="Dark List Accent 1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aoscura-nfasis2">
    <w:name w:val="Dark List Accent 2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aoscura-nfasis3">
    <w:name w:val="Dark List Accent 3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aoscura-nfasis4">
    <w:name w:val="Dark List Accent 4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aoscura-nfasis5">
    <w:name w:val="Dark List Accent 5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aoscura-nfasis6">
    <w:name w:val="Dark List Accent 6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ombreadovistoso">
    <w:name w:val="Colorful Shading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1">
    <w:name w:val="Colorful Shading Accent 1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2">
    <w:name w:val="Colorful Shading Accent 2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3">
    <w:name w:val="Colorful Shading Accent 3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ombreadovistoso-nfasis4">
    <w:name w:val="Colorful Shading Accent 4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5">
    <w:name w:val="Colorful Shading Accent 5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6">
    <w:name w:val="Colorful Shading Accent 6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avistosa">
    <w:name w:val="Colorful List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avistosa-nfasis1">
    <w:name w:val="Colorful List Accent 1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avistosa-nfasis2">
    <w:name w:val="Colorful List Accent 2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avistosa-nfasis3">
    <w:name w:val="Colorful List Accent 3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avistosa-nfasis4">
    <w:name w:val="Colorful List Accent 4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avistosa-nfasis5">
    <w:name w:val="Colorful List Accent 5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avistosa-nfasis6">
    <w:name w:val="Colorful List Accent 6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uadrculavistosa">
    <w:name w:val="Colorful Grid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vistosa-nfasis1">
    <w:name w:val="Colorful Grid Accent 1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uadrculavistosa-nfasis2">
    <w:name w:val="Colorful Grid Accent 2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uadrculavistosa-nfasis3">
    <w:name w:val="Colorful Grid Accent 3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uadrculavistosa-nfasis4">
    <w:name w:val="Colorful Grid Accent 4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uadrculavistosa-nfasis5">
    <w:name w:val="Colorful Grid Accent 5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uadrculavistosa-nfasis6">
    <w:name w:val="Colorful Grid Accent 6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customStyle="1" w:styleId="Tablaconcuadrcula1">
    <w:name w:val="Tabla con cuadrícula1"/>
    <w:basedOn w:val="Tablanormal"/>
    <w:next w:val="Tablaconcuadrcula"/>
    <w:uiPriority w:val="59"/>
    <w:rsid w:val="00CC0323"/>
    <w:pPr>
      <w:spacing w:after="0" w:line="240" w:lineRule="auto"/>
    </w:pPr>
    <w:rPr>
      <w:lang w:val="es-CR" w:eastAsia="es-C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CC032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coinccss@ccss.sa.cr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4</Pages>
  <Words>910</Words>
  <Characters>5009</Characters>
  <Application>Microsoft Office Word</Application>
  <DocSecurity>0</DocSecurity>
  <Lines>41</Lines>
  <Paragraphs>11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Formulario Artículo 22 - Medicamentos no incluidos en el FTI</vt:lpstr>
      <vt:lpstr/>
    </vt:vector>
  </TitlesOfParts>
  <Manager/>
  <Company/>
  <LinksUpToDate>false</LinksUpToDate>
  <CharactersWithSpaces>5908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Formulario Artículo 22 - Medicamentos no incluidos en el FTI</dc:title>
  <dc:subject>Necesidad excepcional urgente para uso de medicamentos no incluidos en el FTI</dc:subject>
  <dc:creator>Dirección de Farmacoepidemiología</dc:creator>
  <cp:keywords>FTI, medicamento no incluido, urgencia, riesgo vital, artículo 22</cp:keywords>
  <dc:description>generated by python-docx</dc:description>
  <cp:lastModifiedBy>Hugo Marín Piva</cp:lastModifiedBy>
  <cp:revision>20</cp:revision>
  <cp:lastPrinted>2026-08-06T13:23:00Z</cp:lastPrinted>
  <dcterms:created xsi:type="dcterms:W3CDTF">2013-12-23T23:15:00Z</dcterms:created>
  <dcterms:modified xsi:type="dcterms:W3CDTF">2026-08-06T13:36:00Z</dcterms:modified>
  <cp:category/>
</cp:coreProperties>
</file>